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0E220" w14:textId="12840AEE" w:rsidR="00E108DD" w:rsidRPr="00006CEB" w:rsidRDefault="00E108DD" w:rsidP="001B4500">
      <w:pPr>
        <w:spacing w:before="60"/>
        <w:jc w:val="right"/>
        <w:rPr>
          <w:rFonts w:eastAsia="Calibri"/>
          <w:sz w:val="28"/>
          <w:szCs w:val="28"/>
        </w:rPr>
      </w:pPr>
    </w:p>
    <w:tbl>
      <w:tblPr>
        <w:tblStyle w:val="af4"/>
        <w:tblW w:w="9639" w:type="dxa"/>
        <w:tblLook w:val="04A0" w:firstRow="1" w:lastRow="0" w:firstColumn="1" w:lastColumn="0" w:noHBand="0" w:noVBand="1"/>
      </w:tblPr>
      <w:tblGrid>
        <w:gridCol w:w="5419"/>
        <w:gridCol w:w="4220"/>
      </w:tblGrid>
      <w:tr w:rsidR="00AA0ED5" w:rsidRPr="00006CEB" w14:paraId="0F5D38BD" w14:textId="77777777" w:rsidTr="00AD750D">
        <w:tc>
          <w:tcPr>
            <w:tcW w:w="5419" w:type="dxa"/>
          </w:tcPr>
          <w:p w14:paraId="1934357F" w14:textId="77777777" w:rsidR="00AA0ED5" w:rsidRPr="00006CEB" w:rsidRDefault="00AA0ED5" w:rsidP="00AD750D">
            <w:pPr>
              <w:pStyle w:val="af5"/>
              <w:rPr>
                <w:sz w:val="30"/>
              </w:rPr>
            </w:pPr>
            <w:r w:rsidRPr="00006CEB">
              <w:rPr>
                <w:b/>
                <w:noProof/>
              </w:rPr>
              <w:drawing>
                <wp:inline distT="0" distB="0" distL="0" distR="0" wp14:anchorId="06566FFA" wp14:editId="3D126E9C">
                  <wp:extent cx="3304380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02F51618" w14:textId="77777777" w:rsidR="00AA0ED5" w:rsidRPr="00006CEB" w:rsidRDefault="00AA0ED5" w:rsidP="00AD750D">
            <w:pPr>
              <w:spacing w:line="360" w:lineRule="auto"/>
              <w:ind w:left="290"/>
              <w:jc w:val="center"/>
              <w:rPr>
                <w:sz w:val="30"/>
              </w:rPr>
            </w:pPr>
            <w:r w:rsidRPr="00006CEB">
              <w:rPr>
                <w:noProof/>
                <w:sz w:val="72"/>
                <w:szCs w:val="72"/>
              </w:rPr>
              <w:drawing>
                <wp:anchor distT="0" distB="0" distL="114300" distR="114300" simplePos="0" relativeHeight="251659264" behindDoc="0" locked="0" layoutInCell="1" allowOverlap="1" wp14:anchorId="072A37A2" wp14:editId="5DD59817">
                  <wp:simplePos x="0" y="0"/>
                  <wp:positionH relativeFrom="column">
                    <wp:posOffset>14941</wp:posOffset>
                  </wp:positionH>
                  <wp:positionV relativeFrom="paragraph">
                    <wp:posOffset>230168</wp:posOffset>
                  </wp:positionV>
                  <wp:extent cx="2456330" cy="619925"/>
                  <wp:effectExtent l="0" t="0" r="0" b="0"/>
                  <wp:wrapNone/>
                  <wp:docPr id="1910753742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555D7DC" w14:textId="73FB0014" w:rsidR="0091695F" w:rsidRPr="00006CEB" w:rsidRDefault="0091695F" w:rsidP="00F11388">
      <w:pPr>
        <w:spacing w:before="60"/>
        <w:rPr>
          <w:rFonts w:eastAsia="Calibri"/>
          <w:b/>
          <w:sz w:val="28"/>
          <w:szCs w:val="28"/>
        </w:rPr>
      </w:pPr>
    </w:p>
    <w:p w14:paraId="6CB670AF" w14:textId="77777777" w:rsidR="00CD6B4F" w:rsidRPr="00006CEB" w:rsidRDefault="00CD6B4F" w:rsidP="00CD6B4F">
      <w:pPr>
        <w:spacing w:before="175" w:line="182" w:lineRule="auto"/>
        <w:rPr>
          <w:rFonts w:eastAsia="Calibri"/>
          <w:b/>
          <w:bCs/>
          <w:color w:val="FFFFFF"/>
          <w:w w:val="115"/>
          <w:sz w:val="28"/>
          <w:szCs w:val="28"/>
        </w:rPr>
      </w:pPr>
    </w:p>
    <w:p w14:paraId="2E0DE1D6" w14:textId="77777777" w:rsidR="00CD6B4F" w:rsidRPr="00006CEB" w:rsidRDefault="00CD6B4F" w:rsidP="00CD6B4F">
      <w:pPr>
        <w:tabs>
          <w:tab w:val="left" w:pos="6510"/>
        </w:tabs>
        <w:spacing w:before="175" w:line="182" w:lineRule="auto"/>
        <w:rPr>
          <w:rFonts w:eastAsia="Calibri"/>
          <w:b/>
          <w:bCs/>
          <w:w w:val="115"/>
          <w:sz w:val="28"/>
          <w:szCs w:val="28"/>
        </w:rPr>
      </w:pPr>
      <w:r w:rsidRPr="00006CEB">
        <w:rPr>
          <w:rFonts w:eastAsia="Calibri"/>
          <w:b/>
          <w:bCs/>
          <w:w w:val="115"/>
          <w:sz w:val="28"/>
          <w:szCs w:val="28"/>
        </w:rPr>
        <w:tab/>
      </w:r>
    </w:p>
    <w:p w14:paraId="659D96BF" w14:textId="77777777" w:rsidR="00CD6B4F" w:rsidRPr="00006CEB" w:rsidRDefault="00CD6B4F" w:rsidP="00CD6B4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</w:p>
    <w:p w14:paraId="02E248FA" w14:textId="77777777" w:rsidR="00F11388" w:rsidRPr="00006CEB" w:rsidRDefault="00F11388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</w:p>
    <w:p w14:paraId="744CF436" w14:textId="66B32D6B" w:rsidR="0091695F" w:rsidRPr="00006CEB" w:rsidRDefault="00CD6B4F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32"/>
          <w:szCs w:val="32"/>
        </w:rPr>
      </w:pPr>
      <w:r w:rsidRPr="00006CEB">
        <w:rPr>
          <w:rFonts w:eastAsia="Calibri"/>
          <w:b/>
          <w:bCs/>
          <w:w w:val="115"/>
          <w:sz w:val="32"/>
          <w:szCs w:val="32"/>
        </w:rPr>
        <w:t>РУКОВОДСТВО</w:t>
      </w:r>
      <w:r w:rsidR="0091695F" w:rsidRPr="00006CEB">
        <w:rPr>
          <w:rFonts w:eastAsia="Calibri"/>
          <w:b/>
          <w:bCs/>
          <w:w w:val="115"/>
          <w:sz w:val="32"/>
          <w:szCs w:val="32"/>
        </w:rPr>
        <w:t xml:space="preserve"> </w:t>
      </w:r>
    </w:p>
    <w:p w14:paraId="7FB64052" w14:textId="2819CAEC" w:rsidR="0091695F" w:rsidRPr="00006CEB" w:rsidRDefault="00CD6B4F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32"/>
          <w:szCs w:val="32"/>
        </w:rPr>
      </w:pPr>
      <w:r w:rsidRPr="00006CEB">
        <w:rPr>
          <w:rFonts w:eastAsia="Calibri"/>
          <w:b/>
          <w:bCs/>
          <w:w w:val="115"/>
          <w:sz w:val="32"/>
          <w:szCs w:val="32"/>
        </w:rPr>
        <w:t>ПО ОЦЕНИВАНИЮ</w:t>
      </w:r>
      <w:r w:rsidR="0091695F" w:rsidRPr="00006CEB">
        <w:rPr>
          <w:rFonts w:eastAsia="Calibri"/>
          <w:b/>
          <w:bCs/>
          <w:w w:val="115"/>
          <w:sz w:val="32"/>
          <w:szCs w:val="32"/>
        </w:rPr>
        <w:t xml:space="preserve"> КОНКУРСНОГО ЗАДАНИЯ</w:t>
      </w:r>
    </w:p>
    <w:p w14:paraId="53523F36" w14:textId="2AE36946" w:rsidR="008872DE" w:rsidRPr="00006CEB" w:rsidRDefault="00C25E0E" w:rsidP="002C2AE2">
      <w:pPr>
        <w:spacing w:before="175" w:line="182" w:lineRule="auto"/>
        <w:jc w:val="center"/>
        <w:rPr>
          <w:b/>
          <w:sz w:val="32"/>
          <w:szCs w:val="32"/>
        </w:rPr>
      </w:pPr>
      <w:r w:rsidRPr="00006CEB">
        <w:rPr>
          <w:rFonts w:eastAsia="Calibri"/>
          <w:b/>
          <w:sz w:val="32"/>
          <w:szCs w:val="32"/>
        </w:rPr>
        <w:t>к</w:t>
      </w:r>
      <w:r w:rsidR="0091695F" w:rsidRPr="00006CEB">
        <w:rPr>
          <w:rFonts w:eastAsia="Calibri"/>
          <w:b/>
          <w:sz w:val="32"/>
          <w:szCs w:val="32"/>
        </w:rPr>
        <w:t>омпетенци</w:t>
      </w:r>
      <w:r w:rsidRPr="00006CEB">
        <w:rPr>
          <w:rFonts w:eastAsia="Calibri"/>
          <w:b/>
          <w:sz w:val="32"/>
          <w:szCs w:val="32"/>
        </w:rPr>
        <w:t>и</w:t>
      </w:r>
      <w:r w:rsidR="007B5D04" w:rsidRPr="00006CEB">
        <w:rPr>
          <w:rFonts w:eastAsia="Calibri"/>
          <w:b/>
          <w:sz w:val="32"/>
          <w:szCs w:val="32"/>
        </w:rPr>
        <w:t xml:space="preserve"> </w:t>
      </w:r>
      <w:r w:rsidR="004A16EA" w:rsidRPr="00006CEB">
        <w:rPr>
          <w:b/>
          <w:sz w:val="32"/>
          <w:szCs w:val="32"/>
        </w:rPr>
        <w:t>«Технологии искусственного интеллекта для автоматизации логистических процессов»</w:t>
      </w:r>
    </w:p>
    <w:p w14:paraId="4D80836D" w14:textId="77777777" w:rsidR="004A16EA" w:rsidRPr="00006CEB" w:rsidRDefault="004A16EA" w:rsidP="004A16E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36"/>
          <w:szCs w:val="36"/>
        </w:rPr>
      </w:pPr>
      <w:r w:rsidRPr="00006CEB">
        <w:rPr>
          <w:color w:val="000000"/>
          <w:sz w:val="36"/>
          <w:szCs w:val="36"/>
        </w:rPr>
        <w:t xml:space="preserve">Финала чемпионата высоких технологий </w:t>
      </w:r>
    </w:p>
    <w:p w14:paraId="563EBD98" w14:textId="77777777" w:rsidR="004A16EA" w:rsidRPr="00006CEB" w:rsidRDefault="004A16EA" w:rsidP="004A16E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36"/>
          <w:szCs w:val="36"/>
        </w:rPr>
      </w:pPr>
      <w:r w:rsidRPr="00006CEB">
        <w:rPr>
          <w:color w:val="000000"/>
          <w:sz w:val="36"/>
          <w:szCs w:val="36"/>
          <w:u w:val="single"/>
        </w:rPr>
        <w:t>г. Великий Новгород</w:t>
      </w:r>
    </w:p>
    <w:p w14:paraId="714A6138" w14:textId="77777777" w:rsidR="004A16EA" w:rsidRPr="00006CEB" w:rsidRDefault="004A16EA" w:rsidP="002C2AE2">
      <w:pPr>
        <w:spacing w:before="175" w:line="182" w:lineRule="auto"/>
        <w:jc w:val="center"/>
        <w:rPr>
          <w:sz w:val="28"/>
          <w:szCs w:val="28"/>
        </w:rPr>
      </w:pPr>
    </w:p>
    <w:p w14:paraId="154FEA0A" w14:textId="77777777" w:rsidR="00CD6B4F" w:rsidRPr="00006CEB" w:rsidRDefault="00CD6B4F">
      <w:pPr>
        <w:rPr>
          <w:sz w:val="28"/>
          <w:szCs w:val="28"/>
        </w:rPr>
      </w:pPr>
    </w:p>
    <w:p w14:paraId="35D238EE" w14:textId="608F978B" w:rsidR="00CD6B4F" w:rsidRPr="00006CEB" w:rsidRDefault="00CD6B4F">
      <w:pPr>
        <w:rPr>
          <w:sz w:val="28"/>
          <w:szCs w:val="28"/>
        </w:rPr>
      </w:pPr>
    </w:p>
    <w:p w14:paraId="7FB59B8A" w14:textId="751CFA7C" w:rsidR="004A16EA" w:rsidRPr="00006CEB" w:rsidRDefault="004A16EA">
      <w:pPr>
        <w:rPr>
          <w:sz w:val="28"/>
          <w:szCs w:val="28"/>
        </w:rPr>
      </w:pPr>
    </w:p>
    <w:p w14:paraId="73C262E7" w14:textId="03591B80" w:rsidR="004A16EA" w:rsidRPr="00006CEB" w:rsidRDefault="004A16EA">
      <w:pPr>
        <w:rPr>
          <w:sz w:val="28"/>
          <w:szCs w:val="28"/>
        </w:rPr>
      </w:pPr>
    </w:p>
    <w:p w14:paraId="0C80C06A" w14:textId="42625DDA" w:rsidR="004A16EA" w:rsidRPr="00006CEB" w:rsidRDefault="004A16EA">
      <w:pPr>
        <w:rPr>
          <w:sz w:val="28"/>
          <w:szCs w:val="28"/>
        </w:rPr>
      </w:pPr>
    </w:p>
    <w:p w14:paraId="52B748A4" w14:textId="5C6A8A40" w:rsidR="004A16EA" w:rsidRPr="00006CEB" w:rsidRDefault="004A16EA">
      <w:pPr>
        <w:rPr>
          <w:sz w:val="28"/>
          <w:szCs w:val="28"/>
        </w:rPr>
      </w:pPr>
    </w:p>
    <w:p w14:paraId="7E46AECF" w14:textId="78AD3B2C" w:rsidR="004A16EA" w:rsidRPr="00006CEB" w:rsidRDefault="004A16EA">
      <w:pPr>
        <w:rPr>
          <w:sz w:val="28"/>
          <w:szCs w:val="28"/>
        </w:rPr>
      </w:pPr>
    </w:p>
    <w:p w14:paraId="28C4107B" w14:textId="04B8FE27" w:rsidR="004A16EA" w:rsidRPr="00006CEB" w:rsidRDefault="004A16EA">
      <w:pPr>
        <w:rPr>
          <w:sz w:val="28"/>
          <w:szCs w:val="28"/>
        </w:rPr>
      </w:pPr>
    </w:p>
    <w:p w14:paraId="47FACBE0" w14:textId="7B6C2291" w:rsidR="004A16EA" w:rsidRPr="00006CEB" w:rsidRDefault="004A16EA">
      <w:pPr>
        <w:rPr>
          <w:sz w:val="28"/>
          <w:szCs w:val="28"/>
        </w:rPr>
      </w:pPr>
    </w:p>
    <w:p w14:paraId="7E771ED7" w14:textId="3AE71C36" w:rsidR="004A16EA" w:rsidRPr="00006CEB" w:rsidRDefault="004A16EA">
      <w:pPr>
        <w:rPr>
          <w:sz w:val="28"/>
          <w:szCs w:val="28"/>
        </w:rPr>
      </w:pPr>
    </w:p>
    <w:p w14:paraId="4F321211" w14:textId="4EEBF6D5" w:rsidR="004A16EA" w:rsidRPr="00006CEB" w:rsidRDefault="004A16EA">
      <w:pPr>
        <w:rPr>
          <w:sz w:val="28"/>
          <w:szCs w:val="28"/>
        </w:rPr>
      </w:pPr>
    </w:p>
    <w:p w14:paraId="4D692F5B" w14:textId="574A9810" w:rsidR="004A16EA" w:rsidRPr="00006CEB" w:rsidRDefault="004A16EA">
      <w:pPr>
        <w:rPr>
          <w:sz w:val="28"/>
          <w:szCs w:val="28"/>
        </w:rPr>
      </w:pPr>
    </w:p>
    <w:p w14:paraId="63B88E21" w14:textId="3A316C8B" w:rsidR="004A16EA" w:rsidRPr="00006CEB" w:rsidRDefault="004A16EA">
      <w:pPr>
        <w:rPr>
          <w:sz w:val="28"/>
          <w:szCs w:val="28"/>
        </w:rPr>
      </w:pPr>
    </w:p>
    <w:p w14:paraId="151DE132" w14:textId="365506B1" w:rsidR="004A16EA" w:rsidRPr="00006CEB" w:rsidRDefault="004A16EA">
      <w:pPr>
        <w:rPr>
          <w:sz w:val="28"/>
          <w:szCs w:val="28"/>
        </w:rPr>
      </w:pPr>
    </w:p>
    <w:p w14:paraId="76EE91BC" w14:textId="3959C68B" w:rsidR="004A16EA" w:rsidRPr="00006CEB" w:rsidRDefault="004A16EA">
      <w:pPr>
        <w:rPr>
          <w:sz w:val="28"/>
          <w:szCs w:val="28"/>
        </w:rPr>
      </w:pPr>
    </w:p>
    <w:p w14:paraId="4422960B" w14:textId="7DE2EBC6" w:rsidR="004A16EA" w:rsidRPr="00006CEB" w:rsidRDefault="004A16EA">
      <w:pPr>
        <w:rPr>
          <w:sz w:val="28"/>
          <w:szCs w:val="28"/>
        </w:rPr>
      </w:pPr>
    </w:p>
    <w:p w14:paraId="057C0B96" w14:textId="02D52854" w:rsidR="004A16EA" w:rsidRPr="00006CEB" w:rsidRDefault="004A16EA">
      <w:pPr>
        <w:rPr>
          <w:sz w:val="28"/>
          <w:szCs w:val="28"/>
        </w:rPr>
      </w:pPr>
    </w:p>
    <w:p w14:paraId="4678BFC9" w14:textId="21624E60" w:rsidR="004A16EA" w:rsidRPr="00006CEB" w:rsidRDefault="004A16EA">
      <w:pPr>
        <w:rPr>
          <w:sz w:val="28"/>
          <w:szCs w:val="28"/>
        </w:rPr>
      </w:pPr>
    </w:p>
    <w:p w14:paraId="536586E0" w14:textId="78F41C95" w:rsidR="004A16EA" w:rsidRPr="00006CEB" w:rsidRDefault="004A16EA">
      <w:pPr>
        <w:rPr>
          <w:sz w:val="28"/>
          <w:szCs w:val="28"/>
        </w:rPr>
      </w:pPr>
    </w:p>
    <w:p w14:paraId="47F97ED5" w14:textId="49839136" w:rsidR="004A16EA" w:rsidRPr="00006CEB" w:rsidRDefault="004A16EA">
      <w:pPr>
        <w:rPr>
          <w:sz w:val="28"/>
          <w:szCs w:val="28"/>
        </w:rPr>
      </w:pPr>
    </w:p>
    <w:p w14:paraId="5783D809" w14:textId="2CA436DC" w:rsidR="001B4500" w:rsidRPr="00006CEB" w:rsidRDefault="001B4500">
      <w:pPr>
        <w:rPr>
          <w:sz w:val="28"/>
          <w:szCs w:val="28"/>
        </w:rPr>
      </w:pPr>
    </w:p>
    <w:p w14:paraId="3EF2FEBF" w14:textId="4F61CAB8" w:rsidR="00C25E0E" w:rsidRPr="00006CEB" w:rsidRDefault="00C25E0E" w:rsidP="0071289F">
      <w:pPr>
        <w:jc w:val="center"/>
        <w:rPr>
          <w:b/>
          <w:iCs/>
        </w:rPr>
      </w:pPr>
      <w:r w:rsidRPr="00006CEB">
        <w:rPr>
          <w:b/>
          <w:iCs/>
        </w:rPr>
        <w:t>202</w:t>
      </w:r>
      <w:r w:rsidR="00AA0ED5" w:rsidRPr="00006CEB">
        <w:rPr>
          <w:b/>
          <w:iCs/>
        </w:rPr>
        <w:t>6</w:t>
      </w:r>
      <w:r w:rsidRPr="00006CEB">
        <w:rPr>
          <w:b/>
          <w:iCs/>
        </w:rPr>
        <w:t xml:space="preserve"> г.</w:t>
      </w:r>
    </w:p>
    <w:p w14:paraId="79338FD7" w14:textId="77777777" w:rsidR="00006CEB" w:rsidRPr="00006CEB" w:rsidRDefault="00840325" w:rsidP="00006CEB">
      <w:pPr>
        <w:spacing w:line="360" w:lineRule="auto"/>
        <w:ind w:firstLine="709"/>
        <w:jc w:val="both"/>
      </w:pPr>
      <w:r w:rsidRPr="00006CEB">
        <w:rPr>
          <w:b/>
          <w:i/>
          <w:iCs/>
        </w:rPr>
        <w:lastRenderedPageBreak/>
        <w:t xml:space="preserve">Цель создания </w:t>
      </w:r>
      <w:r w:rsidR="00C25E0E" w:rsidRPr="00006CEB">
        <w:rPr>
          <w:b/>
          <w:i/>
          <w:iCs/>
        </w:rPr>
        <w:t>Руководства по оцениванию конкурсного задания (далее – Руководство)</w:t>
      </w:r>
      <w:r w:rsidRPr="00006CEB">
        <w:rPr>
          <w:i/>
          <w:iCs/>
        </w:rPr>
        <w:t xml:space="preserve"> </w:t>
      </w:r>
      <w:r w:rsidR="00006CEB" w:rsidRPr="00006CEB">
        <w:rPr>
          <w:sz w:val="28"/>
          <w:szCs w:val="28"/>
        </w:rPr>
        <w:t>Настоящее Руководство предназначено для экспертов, участвующих в оценивании результатов выполнения конкурсного задания. Документ устанавливает единый порядок проверки, требования к доказательствам выполнения, правила выставления баллов и порядок фиксации результатов. Руководство применяется при оценке представленных файлов, таблиц, отчётов, промптов, расчётов, схем и демонстрационных материалов.</w:t>
      </w:r>
    </w:p>
    <w:p w14:paraId="3E284704" w14:textId="4A2221A4" w:rsidR="00E011B8" w:rsidRPr="00006CEB" w:rsidRDefault="00E011B8" w:rsidP="00006CEB">
      <w:pPr>
        <w:ind w:firstLine="709"/>
        <w:jc w:val="both"/>
        <w:rPr>
          <w:b/>
        </w:rPr>
      </w:pPr>
    </w:p>
    <w:p w14:paraId="2F930A66" w14:textId="2B6757D1" w:rsidR="00006CEB" w:rsidRPr="00006CEB" w:rsidRDefault="00006CEB" w:rsidP="00006CEB">
      <w:pPr>
        <w:jc w:val="center"/>
        <w:rPr>
          <w:b/>
          <w:bCs/>
        </w:rPr>
      </w:pPr>
      <w:r w:rsidRPr="00006CEB">
        <w:rPr>
          <w:b/>
          <w:bCs/>
        </w:rPr>
        <w:t>Общие правила оценивания</w:t>
      </w:r>
    </w:p>
    <w:p w14:paraId="3702C651" w14:textId="77777777" w:rsidR="00006CEB" w:rsidRPr="00006CEB" w:rsidRDefault="00006CEB" w:rsidP="00006CEB">
      <w:pPr>
        <w:spacing w:line="360" w:lineRule="auto"/>
        <w:ind w:firstLine="709"/>
        <w:jc w:val="both"/>
      </w:pPr>
      <w:r w:rsidRPr="00006CEB">
        <w:t>Оценивание проводится только по результату, предъявленному конкурсантом в установленном составе файлов и в установленное время. Не представленный результат считается отсутствующим.</w:t>
      </w:r>
    </w:p>
    <w:p w14:paraId="007EF469" w14:textId="77777777" w:rsidR="00006CEB" w:rsidRPr="00006CEB" w:rsidRDefault="00006CEB" w:rsidP="00006CEB">
      <w:pPr>
        <w:spacing w:line="360" w:lineRule="auto"/>
        <w:ind w:firstLine="709"/>
        <w:jc w:val="both"/>
      </w:pPr>
      <w:r w:rsidRPr="00006CEB">
        <w:t>Перед началом проверки эксперты сверяют комплектность материалов, идентификатор команды/конкурсанта и отсутствие возможности внесения изменений после окончания времени выполнения.</w:t>
      </w:r>
    </w:p>
    <w:p w14:paraId="21731199" w14:textId="77777777" w:rsidR="00006CEB" w:rsidRPr="00006CEB" w:rsidRDefault="00006CEB" w:rsidP="00006CEB">
      <w:pPr>
        <w:spacing w:line="360" w:lineRule="auto"/>
        <w:ind w:firstLine="709"/>
        <w:jc w:val="both"/>
      </w:pPr>
      <w:r w:rsidRPr="00006CEB">
        <w:t>Измеримые аспекты (И) оцениваются объективной проверкой результата по принципу «да/нет» либо по шкале, прямо указанной в карточке аспекта. Судейские аспекты (С) оцениваются группой из 4 экспертов: 3 эксперта и руководитель группы.</w:t>
      </w:r>
    </w:p>
    <w:p w14:paraId="5676EFED" w14:textId="77777777" w:rsidR="00006CEB" w:rsidRPr="00006CEB" w:rsidRDefault="00006CEB" w:rsidP="00006CEB">
      <w:pPr>
        <w:spacing w:line="360" w:lineRule="auto"/>
        <w:ind w:firstLine="709"/>
        <w:jc w:val="both"/>
      </w:pPr>
      <w:r w:rsidRPr="00006CEB">
        <w:t>При измеримой оценке эксперт сопоставляет результат с исходными накладными, кейсами, файлами данных и требованиями задания. Исправления, внесённые вручную после работы нейросети, учитываются только если это прямо разрешено заданием.</w:t>
      </w:r>
    </w:p>
    <w:p w14:paraId="2BDF382B" w14:textId="77777777" w:rsidR="00006CEB" w:rsidRPr="00006CEB" w:rsidRDefault="00006CEB" w:rsidP="00006CEB">
      <w:pPr>
        <w:spacing w:line="360" w:lineRule="auto"/>
        <w:ind w:firstLine="709"/>
        <w:jc w:val="both"/>
      </w:pPr>
      <w:r w:rsidRPr="00006CEB">
        <w:t>По каждому аспекту фиксируются: факт выполнения, проверенный файл/лист/ячейка/раздел, выявленные ошибки и выставленный балл. При споре эксперты используют первичные материалы задания, а не устные пояснения конкурсанта.</w:t>
      </w:r>
    </w:p>
    <w:p w14:paraId="2D7A9C58" w14:textId="77777777" w:rsidR="00006CEB" w:rsidRPr="00006CEB" w:rsidRDefault="00006CEB" w:rsidP="00006CEB">
      <w:pPr>
        <w:spacing w:line="360" w:lineRule="auto"/>
        <w:ind w:firstLine="709"/>
        <w:jc w:val="both"/>
      </w:pPr>
      <w:r w:rsidRPr="00006CEB">
        <w:t>Один и тот же результат не должен повторно учитываться по другому аспекту, если критерий не проверяет иной показатель.</w:t>
      </w:r>
    </w:p>
    <w:p w14:paraId="1AE5A31C" w14:textId="2D9A39A5" w:rsidR="00282496" w:rsidRPr="00006CEB" w:rsidRDefault="00282496" w:rsidP="00840325">
      <w:pPr>
        <w:ind w:firstLine="709"/>
        <w:jc w:val="both"/>
      </w:pPr>
    </w:p>
    <w:p w14:paraId="442E1D1A" w14:textId="4349FB9F" w:rsidR="00006CEB" w:rsidRPr="00006CEB" w:rsidRDefault="00006CEB" w:rsidP="00006CEB">
      <w:pPr>
        <w:jc w:val="center"/>
        <w:rPr>
          <w:b/>
          <w:bCs/>
        </w:rPr>
      </w:pPr>
      <w:r w:rsidRPr="00006CEB">
        <w:rPr>
          <w:b/>
          <w:bCs/>
        </w:rPr>
        <w:t>Виды аспектов и порядок выставления баллов</w:t>
      </w:r>
    </w:p>
    <w:p w14:paraId="381F3481" w14:textId="77777777" w:rsidR="00006CEB" w:rsidRPr="00006CEB" w:rsidRDefault="00006CEB" w:rsidP="00006CEB">
      <w:pPr>
        <w:spacing w:line="360" w:lineRule="auto"/>
        <w:ind w:firstLine="709"/>
        <w:jc w:val="both"/>
      </w:pPr>
      <w:r w:rsidRPr="00006CEB">
        <w:t>В критериях оценки использованы два типа аспектов: «И» — измеримая оценка; «С» — судейская оценка. Судейская оценка проводится после измеримой оценки, чтобы эксперты сначала установили фактическую корректность и полноту результата, а затем оценили качество, практичность и убедительность решения.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4"/>
        <w:gridCol w:w="3370"/>
        <w:gridCol w:w="3379"/>
      </w:tblGrid>
      <w:tr w:rsidR="00006CEB" w:rsidRPr="00006CEB" w14:paraId="37B597E2" w14:textId="77777777" w:rsidTr="00D04AD6">
        <w:trPr>
          <w:tblHeader/>
          <w:jc w:val="center"/>
        </w:trPr>
        <w:tc>
          <w:tcPr>
            <w:tcW w:w="3456" w:type="dxa"/>
            <w:shd w:val="clear" w:color="auto" w:fill="1F4E79"/>
          </w:tcPr>
          <w:p w14:paraId="202E0C56" w14:textId="77777777" w:rsidR="00006CEB" w:rsidRPr="00006CEB" w:rsidRDefault="00006CEB" w:rsidP="00006CEB">
            <w:pPr>
              <w:rPr>
                <w:color w:val="FFFFFF" w:themeColor="background1"/>
              </w:rPr>
            </w:pPr>
            <w:r w:rsidRPr="00006CEB">
              <w:rPr>
                <w:color w:val="FFFFFF" w:themeColor="background1"/>
              </w:rPr>
              <w:t>Шаг</w:t>
            </w:r>
          </w:p>
        </w:tc>
        <w:tc>
          <w:tcPr>
            <w:tcW w:w="3456" w:type="dxa"/>
            <w:shd w:val="clear" w:color="auto" w:fill="1F4E79"/>
          </w:tcPr>
          <w:p w14:paraId="219C000F" w14:textId="77777777" w:rsidR="00006CEB" w:rsidRPr="00006CEB" w:rsidRDefault="00006CEB" w:rsidP="00006CEB">
            <w:pPr>
              <w:rPr>
                <w:color w:val="FFFFFF" w:themeColor="background1"/>
              </w:rPr>
            </w:pPr>
            <w:r w:rsidRPr="00006CEB">
              <w:rPr>
                <w:color w:val="FFFFFF" w:themeColor="background1"/>
              </w:rPr>
              <w:t>Действие эксперта</w:t>
            </w:r>
          </w:p>
        </w:tc>
        <w:tc>
          <w:tcPr>
            <w:tcW w:w="3456" w:type="dxa"/>
            <w:shd w:val="clear" w:color="auto" w:fill="1F4E79"/>
          </w:tcPr>
          <w:p w14:paraId="78BAF77E" w14:textId="77777777" w:rsidR="00006CEB" w:rsidRPr="00006CEB" w:rsidRDefault="00006CEB" w:rsidP="00006CEB">
            <w:pPr>
              <w:rPr>
                <w:color w:val="FFFFFF" w:themeColor="background1"/>
              </w:rPr>
            </w:pPr>
            <w:r w:rsidRPr="00006CEB">
              <w:rPr>
                <w:color w:val="FFFFFF" w:themeColor="background1"/>
              </w:rPr>
              <w:t>Результат фиксации</w:t>
            </w:r>
          </w:p>
        </w:tc>
      </w:tr>
      <w:tr w:rsidR="00006CEB" w:rsidRPr="00006CEB" w14:paraId="7A9527E8" w14:textId="77777777" w:rsidTr="00D04AD6">
        <w:trPr>
          <w:jc w:val="center"/>
        </w:trPr>
        <w:tc>
          <w:tcPr>
            <w:tcW w:w="3456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C907D5C" w14:textId="77777777" w:rsidR="00006CEB" w:rsidRPr="00006CEB" w:rsidRDefault="00006CEB" w:rsidP="00006CEB">
            <w:r w:rsidRPr="00006CEB">
              <w:t>1</w:t>
            </w:r>
          </w:p>
        </w:tc>
        <w:tc>
          <w:tcPr>
            <w:tcW w:w="3456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E261E78" w14:textId="77777777" w:rsidR="00006CEB" w:rsidRPr="00006CEB" w:rsidRDefault="00006CEB" w:rsidP="00006CEB">
            <w:r w:rsidRPr="00006CEB">
              <w:t>Проверить комплектность и открыть эталонные материалы</w:t>
            </w:r>
          </w:p>
        </w:tc>
        <w:tc>
          <w:tcPr>
            <w:tcW w:w="3456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76BB895" w14:textId="77777777" w:rsidR="00006CEB" w:rsidRPr="00006CEB" w:rsidRDefault="00006CEB" w:rsidP="00006CEB">
            <w:r w:rsidRPr="00006CEB">
              <w:t>Список представленных файлов</w:t>
            </w:r>
          </w:p>
        </w:tc>
      </w:tr>
      <w:tr w:rsidR="00006CEB" w:rsidRPr="00006CEB" w14:paraId="4D487A36" w14:textId="77777777" w:rsidTr="00D04AD6">
        <w:trPr>
          <w:jc w:val="center"/>
        </w:trPr>
        <w:tc>
          <w:tcPr>
            <w:tcW w:w="3456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728F22E" w14:textId="77777777" w:rsidR="00006CEB" w:rsidRPr="00006CEB" w:rsidRDefault="00006CEB" w:rsidP="00006CEB">
            <w:r w:rsidRPr="00006CEB">
              <w:lastRenderedPageBreak/>
              <w:t>2</w:t>
            </w:r>
          </w:p>
        </w:tc>
        <w:tc>
          <w:tcPr>
            <w:tcW w:w="3456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8DFB524" w14:textId="77777777" w:rsidR="00006CEB" w:rsidRPr="00006CEB" w:rsidRDefault="00006CEB" w:rsidP="00006CEB">
            <w:r w:rsidRPr="00006CEB">
              <w:t>Выполнить измеримую проверку каждого аспекта И</w:t>
            </w:r>
          </w:p>
        </w:tc>
        <w:tc>
          <w:tcPr>
            <w:tcW w:w="3456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934E52C" w14:textId="77777777" w:rsidR="00006CEB" w:rsidRPr="00006CEB" w:rsidRDefault="00006CEB" w:rsidP="00006CEB">
            <w:r w:rsidRPr="00006CEB">
              <w:t>0/максимальный или предусмотренный балл; ссылка на доказательство</w:t>
            </w:r>
          </w:p>
        </w:tc>
      </w:tr>
      <w:tr w:rsidR="00006CEB" w:rsidRPr="00006CEB" w14:paraId="757F07D5" w14:textId="77777777" w:rsidTr="00D04AD6">
        <w:trPr>
          <w:jc w:val="center"/>
        </w:trPr>
        <w:tc>
          <w:tcPr>
            <w:tcW w:w="3456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085506B" w14:textId="77777777" w:rsidR="00006CEB" w:rsidRPr="00006CEB" w:rsidRDefault="00006CEB" w:rsidP="00006CEB">
            <w:r w:rsidRPr="00006CEB">
              <w:t>3</w:t>
            </w:r>
          </w:p>
        </w:tc>
        <w:tc>
          <w:tcPr>
            <w:tcW w:w="3456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56AFACD" w14:textId="77777777" w:rsidR="00006CEB" w:rsidRPr="00006CEB" w:rsidRDefault="00006CEB" w:rsidP="00006CEB">
            <w:r w:rsidRPr="00006CEB">
              <w:t>Провести судейскую оценку аспектов С независимо</w:t>
            </w:r>
          </w:p>
        </w:tc>
        <w:tc>
          <w:tcPr>
            <w:tcW w:w="3456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42473E6" w14:textId="77777777" w:rsidR="00006CEB" w:rsidRPr="00006CEB" w:rsidRDefault="00006CEB" w:rsidP="00006CEB">
            <w:r w:rsidRPr="00006CEB">
              <w:t>Оценка 0–3 каждого эксперта</w:t>
            </w:r>
          </w:p>
        </w:tc>
      </w:tr>
      <w:tr w:rsidR="00006CEB" w:rsidRPr="00006CEB" w14:paraId="1C745980" w14:textId="77777777" w:rsidTr="00D04AD6">
        <w:trPr>
          <w:jc w:val="center"/>
        </w:trPr>
        <w:tc>
          <w:tcPr>
            <w:tcW w:w="3456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55C68F2" w14:textId="77777777" w:rsidR="00006CEB" w:rsidRPr="00006CEB" w:rsidRDefault="00006CEB" w:rsidP="00006CEB">
            <w:r w:rsidRPr="00006CEB">
              <w:t>4</w:t>
            </w:r>
          </w:p>
        </w:tc>
        <w:tc>
          <w:tcPr>
            <w:tcW w:w="3456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532DB69" w14:textId="77777777" w:rsidR="00006CEB" w:rsidRPr="00006CEB" w:rsidRDefault="00006CEB" w:rsidP="00006CEB">
            <w:r w:rsidRPr="00006CEB">
              <w:t>Сверить записи, устранить арифметические расхождения</w:t>
            </w:r>
          </w:p>
        </w:tc>
        <w:tc>
          <w:tcPr>
            <w:tcW w:w="3456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B1840A1" w14:textId="77777777" w:rsidR="00006CEB" w:rsidRPr="00006CEB" w:rsidRDefault="00006CEB" w:rsidP="00006CEB">
            <w:r w:rsidRPr="00006CEB">
              <w:t>Подписанный лист итогов</w:t>
            </w:r>
          </w:p>
        </w:tc>
      </w:tr>
      <w:tr w:rsidR="00006CEB" w:rsidRPr="00006CEB" w14:paraId="3BDA02FB" w14:textId="77777777" w:rsidTr="00D04AD6">
        <w:trPr>
          <w:jc w:val="center"/>
        </w:trPr>
        <w:tc>
          <w:tcPr>
            <w:tcW w:w="3456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69A4477" w14:textId="77777777" w:rsidR="00006CEB" w:rsidRPr="00006CEB" w:rsidRDefault="00006CEB" w:rsidP="00006CEB">
            <w:r w:rsidRPr="00006CEB">
              <w:t>5</w:t>
            </w:r>
          </w:p>
        </w:tc>
        <w:tc>
          <w:tcPr>
            <w:tcW w:w="3456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7414F36" w14:textId="77777777" w:rsidR="00006CEB" w:rsidRPr="00006CEB" w:rsidRDefault="00006CEB" w:rsidP="00006CEB">
            <w:r w:rsidRPr="00006CEB">
              <w:t>Рассчитать сумму баллов</w:t>
            </w:r>
          </w:p>
        </w:tc>
        <w:tc>
          <w:tcPr>
            <w:tcW w:w="3456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F88BD7B" w14:textId="77777777" w:rsidR="00006CEB" w:rsidRPr="00006CEB" w:rsidRDefault="00006CEB" w:rsidP="00006CEB">
            <w:r w:rsidRPr="00006CEB">
              <w:t>Итоговый балл по схеме оценки</w:t>
            </w:r>
          </w:p>
        </w:tc>
      </w:tr>
    </w:tbl>
    <w:p w14:paraId="35B13538" w14:textId="2D0596E6" w:rsidR="00006CEB" w:rsidRPr="00006CEB" w:rsidRDefault="00006CEB" w:rsidP="00006CEB">
      <w:pPr>
        <w:spacing w:line="360" w:lineRule="auto"/>
        <w:ind w:firstLine="709"/>
        <w:jc w:val="both"/>
        <w:rPr>
          <w:b/>
          <w:bCs/>
        </w:rPr>
      </w:pPr>
      <w:r w:rsidRPr="00006CEB">
        <w:rPr>
          <w:b/>
          <w:bCs/>
        </w:rPr>
        <w:t>Измеримая оценка</w:t>
      </w:r>
    </w:p>
    <w:p w14:paraId="6A537D9B" w14:textId="77777777" w:rsidR="00006CEB" w:rsidRPr="00006CEB" w:rsidRDefault="00006CEB" w:rsidP="00006CEB">
      <w:pPr>
        <w:spacing w:line="360" w:lineRule="auto"/>
        <w:ind w:firstLine="709"/>
        <w:jc w:val="both"/>
      </w:pPr>
      <w:r w:rsidRPr="00006CEB">
        <w:t>Для бинарного аспекта максимальный балл выставляется только при полном выполнении условия. При отсутствии результата, ошибке или неполном выполнении выставляется 0, если в карточке не предусмотрена отдельная градация. Для аспектов с максимальным баллом 0,5 или 2 применяются условия, приведённые в карточке конкретного аспекта.</w:t>
      </w:r>
    </w:p>
    <w:p w14:paraId="28A65C8B" w14:textId="7B282C97" w:rsidR="00006CEB" w:rsidRPr="00006CEB" w:rsidRDefault="00006CEB" w:rsidP="00006CEB">
      <w:pPr>
        <w:spacing w:line="360" w:lineRule="auto"/>
        <w:ind w:firstLine="709"/>
        <w:jc w:val="both"/>
        <w:rPr>
          <w:b/>
          <w:bCs/>
        </w:rPr>
      </w:pPr>
      <w:r w:rsidRPr="00006CEB">
        <w:rPr>
          <w:b/>
          <w:bCs/>
        </w:rPr>
        <w:t>Судейская оценка</w:t>
      </w:r>
    </w:p>
    <w:p w14:paraId="39936C13" w14:textId="0ABDA66D" w:rsidR="00006CEB" w:rsidRPr="00006CEB" w:rsidRDefault="00006CEB" w:rsidP="00006CEB">
      <w:pPr>
        <w:spacing w:line="360" w:lineRule="auto"/>
        <w:ind w:firstLine="709"/>
        <w:jc w:val="both"/>
      </w:pPr>
      <w:r w:rsidRPr="00006CEB">
        <w:t>Каждый эксперт самостоятельно выставляет 0, 1, 2 или 3 балла по каждому судейскому аспекту. При вынесении оценки эксперт обязан опираться на наблюдаемые признаки результата: структуру, ясность, логичность, практическую применимость, полноту и отсутствие противоречий. Среднее или итоговое значение определяется в соответствии с регламентом чемпионата; в настоящем руководстве приведены индивидуальные уровни 0–3.</w:t>
      </w:r>
    </w:p>
    <w:p w14:paraId="67A5DB42" w14:textId="1081ECDB" w:rsidR="00006CEB" w:rsidRPr="00006CEB" w:rsidRDefault="00006CEB" w:rsidP="00006CEB">
      <w:pPr>
        <w:spacing w:line="360" w:lineRule="auto"/>
        <w:ind w:firstLine="709"/>
        <w:jc w:val="both"/>
      </w:pPr>
      <w:r w:rsidRPr="00006CEB">
        <w:t>Контрольная сверка файла «Критерии оценки»: 84 аспектов, сумма максимальных баллов — 96.5. В исходном файле указано распределение по критериям: А — 15, Б — 10, В — 15, Г — 10, Д — 15, Е — 18, а также дополнительные позиции; перед утверждением схемы необходимо проверить арифметическое соответствие требуемым 100 баллам.</w:t>
      </w:r>
    </w:p>
    <w:p w14:paraId="34DB222E" w14:textId="06651705" w:rsidR="00006CEB" w:rsidRPr="00006CEB" w:rsidRDefault="00006CEB" w:rsidP="00006CEB">
      <w:pPr>
        <w:spacing w:line="360" w:lineRule="auto"/>
        <w:ind w:firstLine="709"/>
        <w:jc w:val="both"/>
        <w:rPr>
          <w:b/>
          <w:bCs/>
        </w:rPr>
      </w:pPr>
      <w:r w:rsidRPr="00006CEB">
        <w:rPr>
          <w:b/>
          <w:bCs/>
        </w:rPr>
        <w:t>Состав экспертов и фиксация доказательств</w:t>
      </w:r>
    </w:p>
    <w:p w14:paraId="55BB0A03" w14:textId="77777777" w:rsidR="00006CEB" w:rsidRPr="00006CEB" w:rsidRDefault="00006CEB" w:rsidP="00006CEB">
      <w:pPr>
        <w:spacing w:line="360" w:lineRule="auto"/>
        <w:ind w:firstLine="709"/>
        <w:jc w:val="both"/>
      </w:pPr>
      <w:r w:rsidRPr="00006CEB">
        <w:t>Измеримую проверку выполняет группа из 4 экспертов. Для каждого аспекта рекомендуется использовать отдельную строку протокола. В графе «Доказательство» указываются имя файла, лист/страница/ячейка или иной однозначный идентификатор. Фотографии и ссылки на видео в настоящем документе не заполняются: при необходимости они добавляются организаторами в соответствующие поля.</w:t>
      </w:r>
    </w:p>
    <w:p w14:paraId="636856E9" w14:textId="77777777" w:rsidR="00006CEB" w:rsidRPr="00006CEB" w:rsidRDefault="00006CEB" w:rsidP="00006CEB">
      <w:pPr>
        <w:spacing w:line="360" w:lineRule="auto"/>
        <w:ind w:firstLine="709"/>
        <w:jc w:val="both"/>
      </w:pPr>
    </w:p>
    <w:p w14:paraId="4A4B2BDF" w14:textId="05AB1B5F" w:rsidR="00282496" w:rsidRPr="00006CEB" w:rsidRDefault="00282496" w:rsidP="00282496">
      <w:pPr>
        <w:ind w:firstLine="709"/>
        <w:jc w:val="both"/>
        <w:rPr>
          <w:rFonts w:eastAsia="Calibri"/>
        </w:rPr>
      </w:pPr>
      <w:r w:rsidRPr="00006CEB">
        <w:rPr>
          <w:rFonts w:eastAsia="Calibri"/>
        </w:rPr>
        <w:t>Для ускорения судейской оценки следует применять следующую схему:</w:t>
      </w:r>
    </w:p>
    <w:p w14:paraId="1045CF2D" w14:textId="77777777" w:rsidR="005F63AD" w:rsidRPr="00006CEB" w:rsidRDefault="005F63AD" w:rsidP="00282496">
      <w:pPr>
        <w:ind w:firstLine="709"/>
        <w:jc w:val="both"/>
        <w:rPr>
          <w:rFonts w:eastAsia="Calibri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7167"/>
        <w:gridCol w:w="1264"/>
        <w:gridCol w:w="1542"/>
      </w:tblGrid>
      <w:tr w:rsidR="00282496" w:rsidRPr="00006CEB" w14:paraId="712B84C6" w14:textId="77777777" w:rsidTr="00921154">
        <w:trPr>
          <w:trHeight w:val="518"/>
          <w:jc w:val="center"/>
        </w:trPr>
        <w:tc>
          <w:tcPr>
            <w:tcW w:w="7167" w:type="dxa"/>
            <w:shd w:val="clear" w:color="auto" w:fill="auto"/>
          </w:tcPr>
          <w:p w14:paraId="1AD350E6" w14:textId="77777777" w:rsidR="00282496" w:rsidRPr="00006CEB" w:rsidRDefault="00282496" w:rsidP="00164E43">
            <w:pPr>
              <w:rPr>
                <w:rFonts w:eastAsia="Calibri"/>
                <w:b/>
              </w:rPr>
            </w:pPr>
          </w:p>
        </w:tc>
        <w:tc>
          <w:tcPr>
            <w:tcW w:w="1264" w:type="dxa"/>
            <w:shd w:val="clear" w:color="auto" w:fill="auto"/>
          </w:tcPr>
          <w:p w14:paraId="37D35089" w14:textId="143866A3" w:rsidR="00282496" w:rsidRPr="00006CEB" w:rsidRDefault="00921154" w:rsidP="00282496">
            <w:pPr>
              <w:jc w:val="center"/>
              <w:rPr>
                <w:rFonts w:eastAsia="Calibri"/>
                <w:b/>
              </w:rPr>
            </w:pPr>
            <w:r w:rsidRPr="00006CEB">
              <w:rPr>
                <w:rFonts w:eastAsia="Calibri"/>
                <w:b/>
              </w:rPr>
              <w:t>Е</w:t>
            </w:r>
            <w:r w:rsidR="00282496" w:rsidRPr="00006CEB">
              <w:rPr>
                <w:rFonts w:eastAsia="Calibri"/>
                <w:b/>
              </w:rPr>
              <w:t>сли ДА, то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40C56E76" w14:textId="77777777" w:rsidR="00282496" w:rsidRPr="00006CEB" w:rsidRDefault="00282496" w:rsidP="00282496">
            <w:pPr>
              <w:jc w:val="center"/>
              <w:rPr>
                <w:rFonts w:eastAsia="Calibri"/>
                <w:b/>
              </w:rPr>
            </w:pPr>
            <w:r w:rsidRPr="00006CEB">
              <w:rPr>
                <w:rFonts w:eastAsia="Calibri"/>
                <w:b/>
              </w:rPr>
              <w:t>ОЦЕНКА</w:t>
            </w:r>
          </w:p>
        </w:tc>
      </w:tr>
      <w:tr w:rsidR="00282496" w:rsidRPr="00006CEB" w14:paraId="135AAA46" w14:textId="77777777" w:rsidTr="00921154">
        <w:trPr>
          <w:trHeight w:val="529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2D918CF4" w14:textId="77777777" w:rsidR="00282496" w:rsidRPr="00006CEB" w:rsidRDefault="00282496" w:rsidP="00164E43">
            <w:pPr>
              <w:jc w:val="center"/>
              <w:rPr>
                <w:rFonts w:eastAsia="Calibri"/>
                <w:b/>
              </w:rPr>
            </w:pPr>
            <w:r w:rsidRPr="00006CEB">
              <w:rPr>
                <w:rFonts w:eastAsia="Calibri"/>
                <w:b/>
              </w:rPr>
              <w:t>3</w:t>
            </w:r>
          </w:p>
          <w:p w14:paraId="43D92B35" w14:textId="77777777" w:rsidR="00282496" w:rsidRPr="00006CEB" w:rsidRDefault="00282496" w:rsidP="00164E43">
            <w:pPr>
              <w:jc w:val="center"/>
              <w:rPr>
                <w:rFonts w:eastAsia="Calibri"/>
              </w:rPr>
            </w:pPr>
            <w:r w:rsidRPr="00006CEB">
              <w:rPr>
                <w:rFonts w:eastAsia="Calibri"/>
                <w:b/>
              </w:rPr>
              <w:t>идеальный/превосходный результат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7D5B5D6D" w14:textId="77777777" w:rsidR="00282496" w:rsidRPr="00006CEB" w:rsidRDefault="00282496" w:rsidP="00164E43">
            <w:pPr>
              <w:jc w:val="center"/>
              <w:rPr>
                <w:rFonts w:eastAsia="Calibri"/>
              </w:rPr>
            </w:pPr>
            <w:r w:rsidRPr="00006CEB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74E2073D" wp14:editId="1E3C9BBC">
                      <wp:extent cx="370840" cy="252095"/>
                      <wp:effectExtent l="0" t="19050" r="29210" b="33655"/>
                      <wp:docPr id="12" name="Стрелка вправо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oel="http://schemas.microsoft.com/office/2019/extlst">
                  <w:pict>
                    <v:shapetype w14:anchorId="046C7833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2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351C223F" w14:textId="77777777" w:rsidR="00282496" w:rsidRPr="00006CEB" w:rsidRDefault="00282496" w:rsidP="00164E43">
            <w:pPr>
              <w:jc w:val="center"/>
              <w:rPr>
                <w:rFonts w:eastAsia="Calibri"/>
              </w:rPr>
            </w:pPr>
            <w:r w:rsidRPr="00006CEB">
              <w:rPr>
                <w:rFonts w:eastAsia="Calibri"/>
                <w:b/>
              </w:rPr>
              <w:t>3</w:t>
            </w:r>
          </w:p>
        </w:tc>
      </w:tr>
      <w:tr w:rsidR="00282496" w:rsidRPr="00006CEB" w14:paraId="773A6459" w14:textId="77777777" w:rsidTr="00921154">
        <w:trPr>
          <w:trHeight w:val="862"/>
          <w:jc w:val="center"/>
        </w:trPr>
        <w:tc>
          <w:tcPr>
            <w:tcW w:w="7167" w:type="dxa"/>
            <w:shd w:val="clear" w:color="auto" w:fill="auto"/>
            <w:vAlign w:val="center"/>
          </w:tcPr>
          <w:p w14:paraId="1842FBAD" w14:textId="77777777" w:rsidR="00282496" w:rsidRPr="00006CEB" w:rsidRDefault="00282496" w:rsidP="00164E43">
            <w:pPr>
              <w:jc w:val="center"/>
              <w:rPr>
                <w:rFonts w:eastAsia="Calibri"/>
              </w:rPr>
            </w:pPr>
            <w:r w:rsidRPr="00006CEB">
              <w:rPr>
                <w:rFonts w:eastAsia="Calibri"/>
              </w:rPr>
              <w:lastRenderedPageBreak/>
              <w:t>Если нет, перейти к</w:t>
            </w:r>
          </w:p>
          <w:p w14:paraId="5CBDD0D2" w14:textId="77777777" w:rsidR="00282496" w:rsidRPr="00006CEB" w:rsidRDefault="00282496" w:rsidP="00164E43">
            <w:pPr>
              <w:jc w:val="center"/>
              <w:rPr>
                <w:rFonts w:eastAsia="Calibri"/>
              </w:rPr>
            </w:pPr>
            <w:r w:rsidRPr="00006CEB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162F366B" wp14:editId="0C3F7619">
                      <wp:extent cx="239950" cy="252095"/>
                      <wp:effectExtent l="12700" t="6350" r="40005" b="40005"/>
                      <wp:docPr id="13" name="Стрелка вправо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3995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oel="http://schemas.microsoft.com/office/2019/extlst">
                  <w:pict>
                    <v:shape w14:anchorId="5A8D33EB" id="Стрелка вправо 13" o:spid="_x0000_s1026" type="#_x0000_t13" style="width:18.9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" adj="10555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900F23C" w14:textId="77777777" w:rsidR="00282496" w:rsidRPr="00006CEB" w:rsidRDefault="00282496" w:rsidP="00164E43">
            <w:pPr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14:paraId="3459E1DB" w14:textId="77777777" w:rsidR="00282496" w:rsidRPr="00006CEB" w:rsidRDefault="00282496" w:rsidP="00164E43">
            <w:pPr>
              <w:jc w:val="center"/>
              <w:rPr>
                <w:rFonts w:eastAsia="Calibri"/>
                <w:b/>
              </w:rPr>
            </w:pPr>
          </w:p>
        </w:tc>
      </w:tr>
      <w:tr w:rsidR="00282496" w:rsidRPr="00006CEB" w14:paraId="38DB6690" w14:textId="77777777" w:rsidTr="00921154">
        <w:trPr>
          <w:trHeight w:val="1060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1628A9B7" w14:textId="77777777" w:rsidR="00282496" w:rsidRPr="00006CEB" w:rsidRDefault="00282496" w:rsidP="00164E43">
            <w:pPr>
              <w:jc w:val="center"/>
              <w:rPr>
                <w:rFonts w:eastAsia="Calibri"/>
                <w:b/>
              </w:rPr>
            </w:pPr>
            <w:r w:rsidRPr="00006CEB">
              <w:rPr>
                <w:rFonts w:eastAsia="Calibri"/>
                <w:b/>
              </w:rPr>
              <w:t>2</w:t>
            </w:r>
          </w:p>
          <w:p w14:paraId="31037CDD" w14:textId="77777777" w:rsidR="00282496" w:rsidRPr="00006CEB" w:rsidRDefault="00282496" w:rsidP="00164E43">
            <w:pPr>
              <w:jc w:val="center"/>
              <w:rPr>
                <w:rFonts w:eastAsia="Calibri"/>
                <w:b/>
              </w:rPr>
            </w:pPr>
            <w:r w:rsidRPr="00006CEB">
              <w:rPr>
                <w:rFonts w:eastAsia="Calibri"/>
                <w:b/>
              </w:rPr>
              <w:t>работа соответствует установленным требованиям и в определенной степени превосходит эти требованиям (малое количество ошибок)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6DDA0AA4" w14:textId="77777777" w:rsidR="00282496" w:rsidRPr="00006CEB" w:rsidRDefault="00282496" w:rsidP="00164E43">
            <w:pPr>
              <w:jc w:val="center"/>
              <w:rPr>
                <w:rFonts w:eastAsia="Calibri"/>
                <w:b/>
              </w:rPr>
            </w:pPr>
            <w:r w:rsidRPr="00006CEB">
              <w:rPr>
                <w:rFonts w:eastAsia="Calibri"/>
                <w:b/>
                <w:noProof/>
              </w:rPr>
              <mc:AlternateContent>
                <mc:Choice Requires="wps">
                  <w:drawing>
                    <wp:inline distT="0" distB="0" distL="0" distR="0" wp14:anchorId="4A30A52F" wp14:editId="473DCA26">
                      <wp:extent cx="370840" cy="252095"/>
                      <wp:effectExtent l="0" t="19050" r="29210" b="33655"/>
                      <wp:docPr id="14" name="Стрелка вправо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oel="http://schemas.microsoft.com/office/2019/extlst">
                  <w:pict>
                    <v:shape w14:anchorId="55D44044" id="Стрелка вправо 14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60D7260B" w14:textId="77777777" w:rsidR="00282496" w:rsidRPr="00006CEB" w:rsidRDefault="00282496" w:rsidP="00164E43">
            <w:pPr>
              <w:jc w:val="center"/>
              <w:rPr>
                <w:rFonts w:eastAsia="Calibri"/>
                <w:b/>
              </w:rPr>
            </w:pPr>
            <w:r w:rsidRPr="00006CEB">
              <w:rPr>
                <w:rFonts w:eastAsia="Calibri"/>
                <w:b/>
              </w:rPr>
              <w:t>2</w:t>
            </w:r>
          </w:p>
        </w:tc>
      </w:tr>
      <w:tr w:rsidR="00282496" w:rsidRPr="00006CEB" w14:paraId="1ED26B40" w14:textId="77777777" w:rsidTr="00921154">
        <w:trPr>
          <w:trHeight w:val="701"/>
          <w:jc w:val="center"/>
        </w:trPr>
        <w:tc>
          <w:tcPr>
            <w:tcW w:w="7167" w:type="dxa"/>
            <w:shd w:val="clear" w:color="auto" w:fill="auto"/>
            <w:vAlign w:val="center"/>
          </w:tcPr>
          <w:p w14:paraId="53FA71BC" w14:textId="77777777" w:rsidR="00282496" w:rsidRPr="00006CEB" w:rsidRDefault="00282496" w:rsidP="00164E43">
            <w:pPr>
              <w:jc w:val="center"/>
              <w:rPr>
                <w:rFonts w:eastAsia="Calibri"/>
              </w:rPr>
            </w:pPr>
            <w:r w:rsidRPr="00006CEB">
              <w:rPr>
                <w:rFonts w:eastAsia="Calibri"/>
              </w:rPr>
              <w:t>Если нет, перейти к</w:t>
            </w:r>
          </w:p>
          <w:p w14:paraId="49EA27D1" w14:textId="77777777" w:rsidR="00282496" w:rsidRPr="00006CEB" w:rsidRDefault="00282496" w:rsidP="00164E43">
            <w:pPr>
              <w:jc w:val="center"/>
              <w:rPr>
                <w:rFonts w:eastAsia="Calibri"/>
              </w:rPr>
            </w:pPr>
            <w:r w:rsidRPr="00006CEB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2880F7FC" wp14:editId="40B731BD">
                      <wp:extent cx="255318" cy="252095"/>
                      <wp:effectExtent l="20637" t="0" r="32068" b="32067"/>
                      <wp:docPr id="15" name="Стрелка вправо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55318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oel="http://schemas.microsoft.com/office/2019/extlst">
                  <w:pict>
                    <v:shape w14:anchorId="4C321337" id="Стрелка вправо 15" o:spid="_x0000_s1026" type="#_x0000_t13" style="width:20.1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" adj="10695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70653B2" w14:textId="77777777" w:rsidR="00282496" w:rsidRPr="00006CEB" w:rsidRDefault="00282496" w:rsidP="00164E43">
            <w:pPr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14:paraId="08C5942E" w14:textId="77777777" w:rsidR="00282496" w:rsidRPr="00006CEB" w:rsidRDefault="00282496" w:rsidP="00164E43">
            <w:pPr>
              <w:jc w:val="center"/>
              <w:rPr>
                <w:rFonts w:eastAsia="Calibri"/>
                <w:b/>
              </w:rPr>
            </w:pPr>
          </w:p>
        </w:tc>
      </w:tr>
      <w:tr w:rsidR="00282496" w:rsidRPr="00006CEB" w14:paraId="12B915A4" w14:textId="77777777" w:rsidTr="00921154">
        <w:trPr>
          <w:trHeight w:val="518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0969351E" w14:textId="77777777" w:rsidR="00282496" w:rsidRPr="00006CEB" w:rsidRDefault="00282496" w:rsidP="00164E43">
            <w:pPr>
              <w:jc w:val="center"/>
              <w:rPr>
                <w:rFonts w:eastAsia="Calibri"/>
                <w:b/>
              </w:rPr>
            </w:pPr>
            <w:r w:rsidRPr="00006CEB">
              <w:rPr>
                <w:rFonts w:eastAsia="Calibri"/>
                <w:b/>
              </w:rPr>
              <w:t>1</w:t>
            </w:r>
          </w:p>
          <w:p w14:paraId="24278296" w14:textId="77777777" w:rsidR="00282496" w:rsidRPr="00006CEB" w:rsidRDefault="00282496" w:rsidP="00164E43">
            <w:pPr>
              <w:jc w:val="center"/>
              <w:rPr>
                <w:rFonts w:eastAsia="Calibri"/>
                <w:b/>
              </w:rPr>
            </w:pPr>
            <w:r w:rsidRPr="00006CEB">
              <w:rPr>
                <w:rFonts w:eastAsia="Calibri"/>
                <w:b/>
              </w:rPr>
              <w:t>работа соответствует установленным требованиям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1AC9814C" w14:textId="77777777" w:rsidR="00282496" w:rsidRPr="00006CEB" w:rsidRDefault="00282496" w:rsidP="00164E43">
            <w:pPr>
              <w:jc w:val="center"/>
              <w:rPr>
                <w:rFonts w:eastAsia="Calibri"/>
              </w:rPr>
            </w:pPr>
            <w:r w:rsidRPr="00006CEB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4B920956" wp14:editId="3C7D03E1">
                      <wp:extent cx="370840" cy="252095"/>
                      <wp:effectExtent l="0" t="19050" r="29210" b="33655"/>
                      <wp:docPr id="16" name="Стрелка вправо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oel="http://schemas.microsoft.com/office/2019/extlst">
                  <w:pict>
                    <v:shape w14:anchorId="07CA015D" id="Стрелка вправо 16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3F71FB0E" w14:textId="77777777" w:rsidR="00282496" w:rsidRPr="00006CEB" w:rsidRDefault="00282496" w:rsidP="00164E43">
            <w:pPr>
              <w:jc w:val="center"/>
              <w:rPr>
                <w:rFonts w:eastAsia="Calibri"/>
                <w:b/>
              </w:rPr>
            </w:pPr>
            <w:r w:rsidRPr="00006CEB">
              <w:rPr>
                <w:rFonts w:eastAsia="Calibri"/>
                <w:b/>
              </w:rPr>
              <w:t>1</w:t>
            </w:r>
          </w:p>
        </w:tc>
      </w:tr>
      <w:tr w:rsidR="00282496" w:rsidRPr="00006CEB" w14:paraId="023DA3C4" w14:textId="77777777" w:rsidTr="00921154">
        <w:trPr>
          <w:trHeight w:val="872"/>
          <w:jc w:val="center"/>
        </w:trPr>
        <w:tc>
          <w:tcPr>
            <w:tcW w:w="7167" w:type="dxa"/>
            <w:shd w:val="clear" w:color="auto" w:fill="auto"/>
            <w:vAlign w:val="center"/>
          </w:tcPr>
          <w:p w14:paraId="617FE7FA" w14:textId="77777777" w:rsidR="00282496" w:rsidRPr="00006CEB" w:rsidRDefault="00282496" w:rsidP="00164E43">
            <w:pPr>
              <w:jc w:val="center"/>
              <w:rPr>
                <w:rFonts w:eastAsia="Calibri"/>
              </w:rPr>
            </w:pPr>
            <w:r w:rsidRPr="00006CEB">
              <w:rPr>
                <w:rFonts w:eastAsia="Calibri"/>
              </w:rPr>
              <w:t>Если нет, перейти к</w:t>
            </w:r>
          </w:p>
          <w:p w14:paraId="02F352E4" w14:textId="77777777" w:rsidR="00282496" w:rsidRPr="00006CEB" w:rsidRDefault="00282496" w:rsidP="00164E43">
            <w:pPr>
              <w:jc w:val="center"/>
              <w:rPr>
                <w:rFonts w:eastAsia="Calibri"/>
              </w:rPr>
            </w:pPr>
            <w:r w:rsidRPr="00006CEB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230AAE33" wp14:editId="1A1CDD36">
                      <wp:extent cx="270686" cy="252095"/>
                      <wp:effectExtent l="28257" t="0" r="43498" b="43497"/>
                      <wp:docPr id="17" name="Стрелка вправо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70686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oel="http://schemas.microsoft.com/office/2019/extlst">
                  <w:pict>
                    <v:shape w14:anchorId="4D834F31" id="Стрелка вправо 17" o:spid="_x0000_s1026" type="#_x0000_t13" style="width:21.3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" adj="11314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BBFABFA" w14:textId="77777777" w:rsidR="00282496" w:rsidRPr="00006CEB" w:rsidRDefault="00282496" w:rsidP="00164E43">
            <w:pPr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14:paraId="133563AD" w14:textId="77777777" w:rsidR="00282496" w:rsidRPr="00006CEB" w:rsidRDefault="00282496" w:rsidP="00164E43">
            <w:pPr>
              <w:jc w:val="center"/>
              <w:rPr>
                <w:rFonts w:eastAsia="Calibri"/>
                <w:b/>
              </w:rPr>
            </w:pPr>
          </w:p>
        </w:tc>
      </w:tr>
      <w:tr w:rsidR="00282496" w:rsidRPr="00006CEB" w14:paraId="49AC5FBF" w14:textId="77777777" w:rsidTr="00921154">
        <w:trPr>
          <w:trHeight w:val="1049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11C0475C" w14:textId="77777777" w:rsidR="00282496" w:rsidRPr="00006CEB" w:rsidRDefault="00282496" w:rsidP="00164E43">
            <w:pPr>
              <w:jc w:val="center"/>
              <w:rPr>
                <w:rFonts w:eastAsia="Calibri"/>
                <w:b/>
              </w:rPr>
            </w:pPr>
            <w:r w:rsidRPr="00006CEB">
              <w:rPr>
                <w:rFonts w:eastAsia="Calibri"/>
                <w:b/>
              </w:rPr>
              <w:t>0</w:t>
            </w:r>
          </w:p>
          <w:p w14:paraId="187E4DE6" w14:textId="77777777" w:rsidR="00282496" w:rsidRPr="00006CEB" w:rsidRDefault="00282496" w:rsidP="00164E43">
            <w:pPr>
              <w:jc w:val="center"/>
              <w:rPr>
                <w:rFonts w:eastAsia="Calibri"/>
                <w:b/>
              </w:rPr>
            </w:pPr>
            <w:r w:rsidRPr="00006CEB">
              <w:rPr>
                <w:rFonts w:eastAsia="Calibri"/>
                <w:b/>
              </w:rPr>
              <w:t>работа выполнена на уровне ниже установленных требований, включая отказ от выполнения задания или отсутствие результата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407F20E2" w14:textId="77777777" w:rsidR="00282496" w:rsidRPr="00006CEB" w:rsidRDefault="00282496" w:rsidP="00164E43">
            <w:pPr>
              <w:jc w:val="center"/>
              <w:rPr>
                <w:rFonts w:eastAsia="Calibri"/>
                <w:b/>
              </w:rPr>
            </w:pPr>
            <w:r w:rsidRPr="00006CEB">
              <w:rPr>
                <w:rFonts w:eastAsia="Calibri"/>
                <w:b/>
                <w:noProof/>
              </w:rPr>
              <mc:AlternateContent>
                <mc:Choice Requires="wps">
                  <w:drawing>
                    <wp:inline distT="0" distB="0" distL="0" distR="0" wp14:anchorId="30B532E1" wp14:editId="326DA5B3">
                      <wp:extent cx="370840" cy="252095"/>
                      <wp:effectExtent l="0" t="19050" r="29210" b="33655"/>
                      <wp:docPr id="18" name="Стрелка вправо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oel="http://schemas.microsoft.com/office/2019/extlst">
                  <w:pict>
                    <v:shape w14:anchorId="5F3089FA" id="Стрелка вправо 18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681D5E02" w14:textId="77777777" w:rsidR="00282496" w:rsidRPr="00006CEB" w:rsidRDefault="00282496" w:rsidP="00164E43">
            <w:pPr>
              <w:jc w:val="center"/>
              <w:rPr>
                <w:rFonts w:eastAsia="Calibri"/>
                <w:b/>
              </w:rPr>
            </w:pPr>
            <w:r w:rsidRPr="00006CEB">
              <w:rPr>
                <w:rFonts w:eastAsia="Calibri"/>
                <w:b/>
              </w:rPr>
              <w:t>0</w:t>
            </w:r>
          </w:p>
        </w:tc>
      </w:tr>
    </w:tbl>
    <w:p w14:paraId="2FE5B812" w14:textId="77777777" w:rsidR="00282496" w:rsidRPr="00006CEB" w:rsidRDefault="00282496" w:rsidP="00282496">
      <w:pPr>
        <w:jc w:val="center"/>
        <w:rPr>
          <w:rFonts w:eastAsia="Calibri"/>
        </w:rPr>
      </w:pPr>
    </w:p>
    <w:p w14:paraId="1ED0180B" w14:textId="15C6A33C" w:rsidR="005F63AD" w:rsidRPr="00006CEB" w:rsidRDefault="005D0DDE" w:rsidP="005D0DDE">
      <w:pPr>
        <w:jc w:val="center"/>
        <w:rPr>
          <w:b/>
          <w:bCs/>
          <w:sz w:val="28"/>
          <w:szCs w:val="28"/>
        </w:rPr>
      </w:pPr>
      <w:r w:rsidRPr="00006CEB">
        <w:rPr>
          <w:b/>
          <w:bCs/>
          <w:sz w:val="28"/>
          <w:szCs w:val="28"/>
        </w:rPr>
        <w:t>Проведение оценки</w:t>
      </w:r>
      <w:r w:rsidR="00C44D1C" w:rsidRPr="00006CEB">
        <w:rPr>
          <w:rStyle w:val="af3"/>
          <w:rFonts w:ascii="Times New Roman" w:hAnsi="Times New Roman" w:cs="Times New Roman"/>
          <w:b/>
          <w:bCs/>
          <w:sz w:val="28"/>
          <w:szCs w:val="28"/>
        </w:rPr>
        <w:footnoteReference w:id="1"/>
      </w:r>
      <w:r w:rsidR="005F63AD" w:rsidRPr="00006CEB">
        <w:rPr>
          <w:b/>
          <w:bCs/>
          <w:sz w:val="28"/>
          <w:szCs w:val="28"/>
        </w:rPr>
        <w:t xml:space="preserve"> </w:t>
      </w:r>
    </w:p>
    <w:p w14:paraId="6678E40E" w14:textId="77777777" w:rsidR="00D04AD6" w:rsidRDefault="005F63AD" w:rsidP="00006CEB">
      <w:pPr>
        <w:jc w:val="center"/>
        <w:rPr>
          <w:bCs/>
          <w:i/>
          <w:sz w:val="28"/>
          <w:szCs w:val="28"/>
        </w:rPr>
      </w:pPr>
      <w:r w:rsidRPr="00006CEB">
        <w:rPr>
          <w:bCs/>
          <w:i/>
          <w:sz w:val="28"/>
          <w:szCs w:val="28"/>
        </w:rPr>
        <w:t>(таблица для заполнения)</w:t>
      </w:r>
      <w:r w:rsidR="00E011B8" w:rsidRPr="00006CEB">
        <w:rPr>
          <w:bCs/>
          <w:i/>
          <w:sz w:val="28"/>
          <w:szCs w:val="28"/>
        </w:rPr>
        <w:t xml:space="preserve"> </w:t>
      </w:r>
    </w:p>
    <w:p w14:paraId="5680BA9C" w14:textId="01604D0F" w:rsidR="00006CEB" w:rsidRPr="00D04AD6" w:rsidRDefault="00006CEB" w:rsidP="00D04AD6">
      <w:pPr>
        <w:pStyle w:val="1"/>
        <w:rPr>
          <w:rFonts w:ascii="Times New Roman" w:hAnsi="Times New Roman" w:cs="Times New Roman"/>
        </w:rPr>
      </w:pPr>
      <w:r w:rsidRPr="00BE4B65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>А. Автоматизированная обработка логистической документации с использованием нейросетей</w:t>
      </w:r>
    </w:p>
    <w:p w14:paraId="2383CA0A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1. Извлечение данных из накладных</w:t>
      </w:r>
    </w:p>
    <w:p w14:paraId="11EAB388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1. Корректность извлечения наименования грузоотправителя и наименования грузополучателя из ТН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655B378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3F63056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6A93B78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02A366F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76EBE3D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E8515D4" w14:textId="77777777" w:rsidR="00006CEB" w:rsidRPr="00006CEB" w:rsidRDefault="00006CEB" w:rsidP="007A3F7B">
            <w:r w:rsidRPr="00006CEB">
              <w:rPr>
                <w:sz w:val="16"/>
              </w:rPr>
              <w:t>2</w:t>
            </w:r>
          </w:p>
        </w:tc>
      </w:tr>
      <w:tr w:rsidR="00006CEB" w:rsidRPr="00006CEB" w14:paraId="7AA39D9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1B202CC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52229A0" w14:textId="77777777" w:rsidR="00006CEB" w:rsidRPr="00006CEB" w:rsidRDefault="00006CEB" w:rsidP="007A3F7B">
            <w:r w:rsidRPr="00006CEB">
              <w:rPr>
                <w:sz w:val="16"/>
              </w:rPr>
              <w:t>Проверка полей на соответствие ТН</w:t>
            </w:r>
          </w:p>
        </w:tc>
      </w:tr>
      <w:tr w:rsidR="00006CEB" w:rsidRPr="00006CEB" w14:paraId="77AA565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1E27C9B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8D327CB" w14:textId="77777777" w:rsidR="00006CEB" w:rsidRPr="00006CEB" w:rsidRDefault="00006CEB" w:rsidP="007A3F7B">
            <w:r w:rsidRPr="00006CEB">
              <w:rPr>
                <w:sz w:val="16"/>
              </w:rPr>
              <w:t>Все позиции извлечены корректно нейросетью, без ручного редактирования</w:t>
            </w:r>
          </w:p>
        </w:tc>
      </w:tr>
      <w:tr w:rsidR="00006CEB" w:rsidRPr="00006CEB" w14:paraId="25C2F79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CBFE96D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96AEAEA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168130D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3A02003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0F8DE9D" w14:textId="77777777" w:rsidR="00006CEB" w:rsidRPr="00006CEB" w:rsidRDefault="00006CEB" w:rsidP="007A3F7B">
            <w:r w:rsidRPr="00006CEB">
              <w:rPr>
                <w:sz w:val="16"/>
              </w:rPr>
              <w:t>2 балла — Все позиции извлечены корректно нейросетью, без ручного редактирования. 1 балл — результат представлен, но допущено одно существенное или несколько несущественных несоответствий; часть данных требует исправления/уточнения. 0 баллов — результат отсутствует или не соответствует заданию.</w:t>
            </w:r>
          </w:p>
        </w:tc>
      </w:tr>
      <w:tr w:rsidR="00006CEB" w:rsidRPr="00006CEB" w14:paraId="63E7399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3B48B2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E60D563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134CF069" w14:textId="77777777" w:rsidR="00006CEB" w:rsidRDefault="00006CEB" w:rsidP="00006CEB"/>
    <w:p w14:paraId="42FEB902" w14:textId="65694A1C" w:rsidR="00006CEB" w:rsidRPr="00006CEB" w:rsidRDefault="00006CEB" w:rsidP="00006CEB">
      <w:r w:rsidRPr="00006CEB">
        <w:rPr>
          <w:b/>
          <w:color w:val="1F4E79"/>
          <w:sz w:val="20"/>
        </w:rPr>
        <w:t>Аспект 2. Корректность извлечения количественных данных (количество, вес, стоимость, объём)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2490D03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10C57D2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191E1D1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12A024E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28FA34B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B7856A1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6656D0B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4B541AF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8A5A925" w14:textId="77777777" w:rsidR="00006CEB" w:rsidRPr="00006CEB" w:rsidRDefault="00006CEB" w:rsidP="007A3F7B">
            <w:r w:rsidRPr="00006CEB">
              <w:rPr>
                <w:sz w:val="16"/>
              </w:rPr>
              <w:t>Проверка полей на соответствие ТН</w:t>
            </w:r>
          </w:p>
        </w:tc>
      </w:tr>
      <w:tr w:rsidR="00006CEB" w:rsidRPr="00006CEB" w14:paraId="58E2607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B9232B5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2B01A01" w14:textId="77777777" w:rsidR="00006CEB" w:rsidRPr="00006CEB" w:rsidRDefault="00006CEB" w:rsidP="007A3F7B">
            <w:r w:rsidRPr="00006CEB">
              <w:rPr>
                <w:sz w:val="16"/>
              </w:rPr>
              <w:t>Все позиции извлечены корректно нейросетью, без ручного редактирования</w:t>
            </w:r>
          </w:p>
        </w:tc>
      </w:tr>
      <w:tr w:rsidR="00006CEB" w:rsidRPr="00006CEB" w14:paraId="7F07D68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F9AC536" w14:textId="77777777" w:rsidR="00006CEB" w:rsidRPr="00006CEB" w:rsidRDefault="00006CEB" w:rsidP="007A3F7B">
            <w:r w:rsidRPr="00006CEB">
              <w:rPr>
                <w:b/>
                <w:sz w:val="16"/>
              </w:rPr>
              <w:lastRenderedPageBreak/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F8C939D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17D1D47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ABF14C6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F8CCE44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полностью: Все позиции извлечены корректно нейросетью, без ручного редактирования.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4845C5A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7D13AFD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0D0E09D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34FDE0BB" w14:textId="77777777" w:rsidR="00006CEB" w:rsidRDefault="00006CEB" w:rsidP="00006CEB"/>
    <w:p w14:paraId="6CB8D5C0" w14:textId="09AFB6A0" w:rsidR="00006CEB" w:rsidRPr="00006CEB" w:rsidRDefault="00006CEB" w:rsidP="00006CEB">
      <w:r w:rsidRPr="00006CEB">
        <w:rPr>
          <w:b/>
          <w:color w:val="1F4E79"/>
          <w:sz w:val="20"/>
        </w:rPr>
        <w:t>Аспект 3. Корректность извлечения номеров и дат (номер ТН, дата ТН, гос. номер ТС)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1164BE6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9ED0CF5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616BD30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01BF845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0E8E801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2195ADC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55F6BF0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B45A07B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92A471C" w14:textId="77777777" w:rsidR="00006CEB" w:rsidRPr="00006CEB" w:rsidRDefault="00006CEB" w:rsidP="007A3F7B">
            <w:r w:rsidRPr="00006CEB">
              <w:rPr>
                <w:sz w:val="16"/>
              </w:rPr>
              <w:t>Проверка полей на соответствие ТН</w:t>
            </w:r>
          </w:p>
        </w:tc>
      </w:tr>
      <w:tr w:rsidR="00006CEB" w:rsidRPr="00006CEB" w14:paraId="180E85D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60B8925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3993838" w14:textId="77777777" w:rsidR="00006CEB" w:rsidRPr="00006CEB" w:rsidRDefault="00006CEB" w:rsidP="007A3F7B">
            <w:r w:rsidRPr="00006CEB">
              <w:rPr>
                <w:sz w:val="16"/>
              </w:rPr>
              <w:t>Все позиции извлечены корректно нейросетью, без ручного редактирования</w:t>
            </w:r>
          </w:p>
        </w:tc>
      </w:tr>
      <w:tr w:rsidR="00006CEB" w:rsidRPr="00006CEB" w14:paraId="618B965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031B6F1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43FE9D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2343C9A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3127BFF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72BB822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полностью: Все позиции извлечены корректно нейросетью, без ручного редактирования.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57C3454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A9C6C60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DF6951C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7945F3DB" w14:textId="33E0BFF5" w:rsidR="00006CEB" w:rsidRPr="00006CEB" w:rsidRDefault="00006CEB" w:rsidP="00006CEB"/>
    <w:p w14:paraId="0BA91FCF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4. Точность извлечения данных (Название груза, наименование перевозчика, ФИО водителя)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5CD7EC5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235F66D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B3BB693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6EC8B4B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2935FC9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ACE7E1B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17190E4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4C9A155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63EED0E" w14:textId="77777777" w:rsidR="00006CEB" w:rsidRPr="00006CEB" w:rsidRDefault="00006CEB" w:rsidP="007A3F7B">
            <w:r w:rsidRPr="00006CEB">
              <w:rPr>
                <w:sz w:val="16"/>
              </w:rPr>
              <w:t>Проверка полей на соответствие ТН</w:t>
            </w:r>
          </w:p>
        </w:tc>
      </w:tr>
      <w:tr w:rsidR="00006CEB" w:rsidRPr="00006CEB" w14:paraId="3190558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74470C3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7A6B591" w14:textId="77777777" w:rsidR="00006CEB" w:rsidRPr="00006CEB" w:rsidRDefault="00006CEB" w:rsidP="007A3F7B">
            <w:r w:rsidRPr="00006CEB">
              <w:rPr>
                <w:sz w:val="16"/>
              </w:rPr>
              <w:t>Все позиции извлечены корректно нейросетью, без ручного редактирования</w:t>
            </w:r>
          </w:p>
        </w:tc>
      </w:tr>
      <w:tr w:rsidR="00006CEB" w:rsidRPr="00006CEB" w14:paraId="3C9A072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92D7AA1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0C62584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5FAA24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C123B76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2801035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полностью: Все позиции извлечены корректно нейросетью, без ручного редактирования.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4EA3168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B30ACF9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68C038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61A458B7" w14:textId="5030DECA" w:rsidR="00006CEB" w:rsidRPr="00006CEB" w:rsidRDefault="00006CEB" w:rsidP="00006CEB"/>
    <w:p w14:paraId="78EC413D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2. Обработка накладных с ошибками и опечатками</w:t>
      </w:r>
    </w:p>
    <w:p w14:paraId="1A8FBC6B" w14:textId="77777777" w:rsidR="00006CEB" w:rsidRPr="00006CEB" w:rsidRDefault="00006CEB" w:rsidP="00006CEB">
      <w:r w:rsidRPr="00006CEB">
        <w:rPr>
          <w:b/>
          <w:color w:val="1F4E79"/>
          <w:sz w:val="20"/>
        </w:rPr>
        <w:t xml:space="preserve">Аспект 5. Наличие доработанного </w:t>
      </w:r>
      <w:proofErr w:type="spellStart"/>
      <w:r w:rsidRPr="00006CEB">
        <w:rPr>
          <w:b/>
          <w:color w:val="1F4E79"/>
          <w:sz w:val="20"/>
        </w:rPr>
        <w:t>промпта</w:t>
      </w:r>
      <w:proofErr w:type="spellEnd"/>
      <w:r w:rsidRPr="00006CEB">
        <w:rPr>
          <w:b/>
          <w:color w:val="1F4E79"/>
          <w:sz w:val="20"/>
        </w:rPr>
        <w:t xml:space="preserve"> для обработки повреждённых накладных.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7A4D66E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73C2712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9B39AFA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1D9F7CC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672608D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CEEBB97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1024139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A83A283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6FE2D7D" w14:textId="77777777" w:rsidR="00006CEB" w:rsidRPr="00006CEB" w:rsidRDefault="00006CEB" w:rsidP="007A3F7B">
            <w:r w:rsidRPr="00006CEB">
              <w:rPr>
                <w:sz w:val="16"/>
              </w:rPr>
              <w:t xml:space="preserve">Проверка наличия варианта </w:t>
            </w:r>
            <w:proofErr w:type="spellStart"/>
            <w:r w:rsidRPr="00006CEB">
              <w:rPr>
                <w:sz w:val="16"/>
              </w:rPr>
              <w:t>промпта</w:t>
            </w:r>
            <w:proofErr w:type="spellEnd"/>
            <w:r w:rsidRPr="00006CEB">
              <w:rPr>
                <w:sz w:val="16"/>
              </w:rPr>
              <w:t xml:space="preserve"> с инструкцией по восстановлению данных или явным указанием на невозможность извлечения. </w:t>
            </w:r>
            <w:proofErr w:type="spellStart"/>
            <w:r w:rsidRPr="00006CEB">
              <w:rPr>
                <w:sz w:val="16"/>
              </w:rPr>
              <w:t>Промпт</w:t>
            </w:r>
            <w:proofErr w:type="spellEnd"/>
            <w:r w:rsidRPr="00006CEB">
              <w:rPr>
                <w:sz w:val="16"/>
              </w:rPr>
              <w:t xml:space="preserve"> сохранен в отдельный файл.</w:t>
            </w:r>
          </w:p>
        </w:tc>
      </w:tr>
      <w:tr w:rsidR="00006CEB" w:rsidRPr="00006CEB" w14:paraId="707D51B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30F5E97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FACBA8C" w14:textId="77777777" w:rsidR="00006CEB" w:rsidRPr="00006CEB" w:rsidRDefault="00006CEB" w:rsidP="007A3F7B">
            <w:proofErr w:type="spellStart"/>
            <w:r w:rsidRPr="00006CEB">
              <w:rPr>
                <w:sz w:val="16"/>
              </w:rPr>
              <w:t>Промпт</w:t>
            </w:r>
            <w:proofErr w:type="spellEnd"/>
            <w:r w:rsidRPr="00006CEB">
              <w:rPr>
                <w:sz w:val="16"/>
              </w:rPr>
              <w:t xml:space="preserve"> содержит явные инструкции по обработке неполных данных.</w:t>
            </w:r>
          </w:p>
        </w:tc>
      </w:tr>
      <w:tr w:rsidR="00006CEB" w:rsidRPr="00006CEB" w14:paraId="6EF31C0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2B4D6EA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EA5852E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7914E32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F88704B" w14:textId="77777777" w:rsidR="00006CEB" w:rsidRPr="00006CEB" w:rsidRDefault="00006CEB" w:rsidP="007A3F7B">
            <w:r w:rsidRPr="00006CEB">
              <w:rPr>
                <w:b/>
                <w:sz w:val="16"/>
              </w:rPr>
              <w:lastRenderedPageBreak/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048EF66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</w:t>
            </w:r>
            <w:proofErr w:type="spellStart"/>
            <w:r w:rsidRPr="00006CEB">
              <w:rPr>
                <w:sz w:val="16"/>
              </w:rPr>
              <w:t>Промпт</w:t>
            </w:r>
            <w:proofErr w:type="spellEnd"/>
            <w:r w:rsidRPr="00006CEB">
              <w:rPr>
                <w:sz w:val="16"/>
              </w:rPr>
              <w:t xml:space="preserve"> содержит явные инструкции по обработке неполных </w:t>
            </w:r>
            <w:proofErr w:type="gramStart"/>
            <w:r w:rsidRPr="00006CEB">
              <w:rPr>
                <w:sz w:val="16"/>
              </w:rPr>
              <w:t>данных..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42E99E6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15B8432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EEB4603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176DDF69" w14:textId="7DDFBB7A" w:rsidR="00006CEB" w:rsidRPr="00006CEB" w:rsidRDefault="00006CEB" w:rsidP="00006CEB"/>
    <w:p w14:paraId="6D206F65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6. Корректно извлечены текстовые данные из накладных с повреждениями, нераспознанные данные отмечены в таблице "нераспознанно".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309A17D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05E74FF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2BB257E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4BDEFA8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2921888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9C3E96E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4B3E08C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43CDCA9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DEA2944" w14:textId="77777777" w:rsidR="00006CEB" w:rsidRPr="00006CEB" w:rsidRDefault="00006CEB" w:rsidP="007A3F7B">
            <w:r w:rsidRPr="00006CEB">
              <w:rPr>
                <w:sz w:val="16"/>
              </w:rPr>
              <w:t>Проверка текстовых данных в таблице на соответствие накладным</w:t>
            </w:r>
          </w:p>
        </w:tc>
      </w:tr>
      <w:tr w:rsidR="00006CEB" w:rsidRPr="00006CEB" w14:paraId="7C8E15A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5E42D96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DB5A52A" w14:textId="77777777" w:rsidR="00006CEB" w:rsidRPr="00006CEB" w:rsidRDefault="00006CEB" w:rsidP="007A3F7B">
            <w:r w:rsidRPr="00006CEB">
              <w:rPr>
                <w:sz w:val="16"/>
              </w:rPr>
              <w:t>Текстовые данные из поврежденных накладных корректно извлечены нейросетью, без ручного редактирования, нераспознанные данные отмечены в таблице "нераспознанно".</w:t>
            </w:r>
          </w:p>
        </w:tc>
      </w:tr>
      <w:tr w:rsidR="00006CEB" w:rsidRPr="00006CEB" w14:paraId="150850F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1E14F87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BB4E028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3DBABA0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B163BD6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F027E79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полностью: Текстовые данные из поврежденных накладных корректно извлечены нейросетью, без ручного редактирования, нераспознанные данные отмечены в таблице "нераспознанно</w:t>
            </w:r>
            <w:proofErr w:type="gramStart"/>
            <w:r w:rsidRPr="00006CEB">
              <w:rPr>
                <w:sz w:val="16"/>
              </w:rPr>
              <w:t>"..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665DCF7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F7E8E3B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234D6A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37EE1BDF" w14:textId="0B283E32" w:rsidR="00006CEB" w:rsidRPr="00006CEB" w:rsidRDefault="00006CEB" w:rsidP="00006CEB"/>
    <w:p w14:paraId="44B00098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7. Корректно извлечены числовые данные из накладных с повреждениями, нераспознанные данные отмечены в таблице "нераспознанно".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02316AC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F13A51B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FB1C724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699347D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CD903D8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C7542DF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6EE1C81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237F36C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7825ACA" w14:textId="77777777" w:rsidR="00006CEB" w:rsidRPr="00006CEB" w:rsidRDefault="00006CEB" w:rsidP="007A3F7B">
            <w:r w:rsidRPr="00006CEB">
              <w:rPr>
                <w:sz w:val="16"/>
              </w:rPr>
              <w:t>Проверка числовых данных в таблице на соответствие накладным</w:t>
            </w:r>
          </w:p>
        </w:tc>
      </w:tr>
      <w:tr w:rsidR="00006CEB" w:rsidRPr="00006CEB" w14:paraId="77A7A0F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6C59928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59170F8" w14:textId="77777777" w:rsidR="00006CEB" w:rsidRPr="00006CEB" w:rsidRDefault="00006CEB" w:rsidP="007A3F7B">
            <w:r w:rsidRPr="00006CEB">
              <w:rPr>
                <w:sz w:val="16"/>
              </w:rPr>
              <w:t>Числовые данные из поврежденных накладных корректно извлечены нейросетью, без ручного редактирования, нераспознанные данные отмечены в таблице "нераспознанно".</w:t>
            </w:r>
          </w:p>
        </w:tc>
      </w:tr>
      <w:tr w:rsidR="00006CEB" w:rsidRPr="00006CEB" w14:paraId="709B13E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4D76A36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712A044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72FC0B1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857CF3A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BB5A808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полностью: Числовые данные из поврежденных накладных корректно извлечены нейросетью, без ручного редактирования, нераспознанные данные отмечены в таблице "нераспознанно</w:t>
            </w:r>
            <w:proofErr w:type="gramStart"/>
            <w:r w:rsidRPr="00006CEB">
              <w:rPr>
                <w:sz w:val="16"/>
              </w:rPr>
              <w:t>"..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694A510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A41E5BE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D177E04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6313FAEB" w14:textId="21E6B5D8" w:rsidR="00006CEB" w:rsidRPr="00006CEB" w:rsidRDefault="00006CEB" w:rsidP="00006CEB"/>
    <w:p w14:paraId="108E071B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3. Структурирование данных</w:t>
      </w:r>
    </w:p>
    <w:p w14:paraId="33B34258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8. Создание таблицы Excel со всеми данными, извлеченными нейросетью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3348819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F04F1E5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BC0ECC7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2398C33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FA10620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F74EC44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7AB8EB6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68719DC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7F7DBD1" w14:textId="77777777" w:rsidR="00006CEB" w:rsidRPr="00006CEB" w:rsidRDefault="00006CEB" w:rsidP="007A3F7B">
            <w:r w:rsidRPr="00006CEB">
              <w:rPr>
                <w:sz w:val="16"/>
              </w:rPr>
              <w:t>Проверка наличия таблицы с 13 столбцами и 35 строками данных</w:t>
            </w:r>
          </w:p>
        </w:tc>
      </w:tr>
      <w:tr w:rsidR="00006CEB" w:rsidRPr="00006CEB" w14:paraId="09B834E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32B4EF2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F8057E1" w14:textId="77777777" w:rsidR="00006CEB" w:rsidRPr="00006CEB" w:rsidRDefault="00006CEB" w:rsidP="007A3F7B">
            <w:r w:rsidRPr="00006CEB">
              <w:rPr>
                <w:sz w:val="16"/>
              </w:rPr>
              <w:t>Таблица создана, все поля заполнены корректными данными, извлеченными нейросетью без ручного редактирования, нераспознанные данные отмечены в таблице "нераспознанно".</w:t>
            </w:r>
          </w:p>
        </w:tc>
      </w:tr>
      <w:tr w:rsidR="00006CEB" w:rsidRPr="00006CEB" w14:paraId="05AC810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AD20D14" w14:textId="77777777" w:rsidR="00006CEB" w:rsidRPr="00006CEB" w:rsidRDefault="00006CEB" w:rsidP="007A3F7B">
            <w:r w:rsidRPr="00006CEB">
              <w:rPr>
                <w:b/>
                <w:sz w:val="16"/>
              </w:rPr>
              <w:lastRenderedPageBreak/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74CBAF0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39EAF3D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5DDA17C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288ECA2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полностью: Таблица создана, все поля заполнены корректными данными, извлеченными нейросетью без ручного редактирования, нераспознанные данные отмечены в таблице "нераспознанно</w:t>
            </w:r>
            <w:proofErr w:type="gramStart"/>
            <w:r w:rsidRPr="00006CEB">
              <w:rPr>
                <w:sz w:val="16"/>
              </w:rPr>
              <w:t>"..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212DA1B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5997C04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C37510F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6EA1A74B" w14:textId="2ADAE35B" w:rsidR="00006CEB" w:rsidRPr="00006CEB" w:rsidRDefault="00006CEB" w:rsidP="00006CEB"/>
    <w:p w14:paraId="4A9BE2D4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9. Визуальная составляющая электронной таблицы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1C401EA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959BF26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306F05E" w14:textId="77777777" w:rsidR="00006CEB" w:rsidRPr="00006CEB" w:rsidRDefault="00006CEB" w:rsidP="007A3F7B">
            <w:r w:rsidRPr="00006CEB">
              <w:rPr>
                <w:sz w:val="16"/>
              </w:rPr>
              <w:t>Судейская (С)</w:t>
            </w:r>
          </w:p>
        </w:tc>
      </w:tr>
      <w:tr w:rsidR="00006CEB" w:rsidRPr="00006CEB" w14:paraId="7A94DFE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2E440E8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99B017C" w14:textId="77777777" w:rsidR="00006CEB" w:rsidRPr="00006CEB" w:rsidRDefault="00006CEB" w:rsidP="007A3F7B">
            <w:r w:rsidRPr="00006CEB">
              <w:rPr>
                <w:sz w:val="16"/>
              </w:rPr>
              <w:t>2</w:t>
            </w:r>
          </w:p>
        </w:tc>
      </w:tr>
      <w:tr w:rsidR="00006CEB" w:rsidRPr="00006CEB" w14:paraId="1B12150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C5E129B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FFCA9FC" w14:textId="77777777" w:rsidR="00006CEB" w:rsidRPr="00006CEB" w:rsidRDefault="00006CEB" w:rsidP="007A3F7B">
            <w:r w:rsidRPr="00006CEB">
              <w:rPr>
                <w:sz w:val="16"/>
              </w:rPr>
              <w:t>Проверка представленного результата по материалам конкурсного задания и сопоставление с установленным требованием.</w:t>
            </w:r>
          </w:p>
        </w:tc>
      </w:tr>
      <w:tr w:rsidR="00006CEB" w:rsidRPr="00006CEB" w14:paraId="4037A20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FBE2170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C158261" w14:textId="77777777" w:rsidR="00006CEB" w:rsidRPr="00006CEB" w:rsidRDefault="00006CEB" w:rsidP="007A3F7B">
            <w:r w:rsidRPr="00006CEB">
              <w:rPr>
                <w:sz w:val="16"/>
              </w:rPr>
              <w:t>Результат должен быть представлен, читаем, воспроизводим и соответствовать поставленной профессиональной задаче.</w:t>
            </w:r>
          </w:p>
        </w:tc>
      </w:tr>
      <w:tr w:rsidR="00006CEB" w:rsidRPr="00006CEB" w14:paraId="4B239A5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14F9167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489F25C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79F296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FE61E62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A285059" w14:textId="77777777" w:rsidR="00006CEB" w:rsidRPr="00006CEB" w:rsidRDefault="00006CEB" w:rsidP="007A3F7B">
            <w:r w:rsidRPr="00006CEB">
              <w:rPr>
                <w:sz w:val="16"/>
              </w:rPr>
              <w:t>3 — идеальный/превосходный результат: решение полностью соответствует задаче, логично, убедительно, без ошибок и применимо на практике. 2 — соответствует требованиям и в определённой степени превосходит их; имеются только малые недочёты. 1 — соответствует установленным требованиям, но без выраженного превышения; присутствуют отдельные недочёты. 0 — результат ниже требований, отсутствует либо не может быть использован.</w:t>
            </w:r>
          </w:p>
        </w:tc>
      </w:tr>
      <w:tr w:rsidR="00006CEB" w:rsidRPr="00006CEB" w14:paraId="50109ED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003D0F8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74ACAA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28A9A672" w14:textId="2A50E344" w:rsidR="00006CEB" w:rsidRPr="00006CEB" w:rsidRDefault="00006CEB" w:rsidP="00006CEB"/>
    <w:p w14:paraId="0F633A2F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4. Сбережение мощностей</w:t>
      </w:r>
    </w:p>
    <w:p w14:paraId="6CBBDD96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10. Количество заданных промптов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6EDBF9B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E30AC63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C525D8F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444AA0D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8078EE4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501774E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76314B2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E08FFBD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A47F93C" w14:textId="77777777" w:rsidR="00006CEB" w:rsidRPr="00006CEB" w:rsidRDefault="00006CEB" w:rsidP="007A3F7B">
            <w:r w:rsidRPr="00006CEB">
              <w:rPr>
                <w:sz w:val="16"/>
              </w:rPr>
              <w:t>Проверка количества промптов</w:t>
            </w:r>
          </w:p>
        </w:tc>
      </w:tr>
      <w:tr w:rsidR="00006CEB" w:rsidRPr="00006CEB" w14:paraId="356B8E7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C1C5D79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73ACA31" w14:textId="77777777" w:rsidR="00006CEB" w:rsidRPr="00006CEB" w:rsidRDefault="00006CEB" w:rsidP="007A3F7B">
            <w:r w:rsidRPr="00006CEB">
              <w:rPr>
                <w:sz w:val="16"/>
              </w:rPr>
              <w:t>Максимальное количество запросов - 80шт</w:t>
            </w:r>
          </w:p>
        </w:tc>
      </w:tr>
      <w:tr w:rsidR="00006CEB" w:rsidRPr="00006CEB" w14:paraId="69399FC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A45752C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5AD022F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02E5E89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2B4C720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C480B4A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полностью: Максимальное количество запросов - 80шт.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101CC5F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9194A2A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A3F0E84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3AE2FFFA" w14:textId="7C2B6CEF" w:rsidR="00006CEB" w:rsidRPr="00006CEB" w:rsidRDefault="00006CEB" w:rsidP="00006CEB"/>
    <w:p w14:paraId="3182E799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5. Документирование работы с ИИ</w:t>
      </w:r>
    </w:p>
    <w:p w14:paraId="05FBA0E4" w14:textId="77777777" w:rsidR="00006CEB" w:rsidRPr="00006CEB" w:rsidRDefault="00006CEB" w:rsidP="00006CEB">
      <w:r w:rsidRPr="00006CEB">
        <w:rPr>
          <w:b/>
          <w:color w:val="1F4E79"/>
          <w:sz w:val="20"/>
        </w:rPr>
        <w:t xml:space="preserve">Аспект 11. Наличие итогового документа с описанием процесса работы (выбор модели, логика </w:t>
      </w:r>
      <w:proofErr w:type="spellStart"/>
      <w:r w:rsidRPr="00006CEB">
        <w:rPr>
          <w:b/>
          <w:color w:val="1F4E79"/>
          <w:sz w:val="20"/>
        </w:rPr>
        <w:t>промпта</w:t>
      </w:r>
      <w:proofErr w:type="spellEnd"/>
      <w:r w:rsidRPr="00006CEB">
        <w:rPr>
          <w:b/>
          <w:color w:val="1F4E79"/>
          <w:sz w:val="20"/>
        </w:rPr>
        <w:t xml:space="preserve">, сложности, процент успешно обработанных полей, перечень расхождений и </w:t>
      </w:r>
      <w:proofErr w:type="gramStart"/>
      <w:r w:rsidRPr="00006CEB">
        <w:rPr>
          <w:b/>
          <w:color w:val="1F4E79"/>
          <w:sz w:val="20"/>
        </w:rPr>
        <w:t>противоречий )</w:t>
      </w:r>
      <w:proofErr w:type="gramEnd"/>
      <w:r w:rsidRPr="00006CEB">
        <w:rPr>
          <w:b/>
          <w:color w:val="1F4E79"/>
          <w:sz w:val="20"/>
        </w:rPr>
        <w:t>.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32BEC84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158092C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9649541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038390A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C159086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2564AE2" w14:textId="77777777" w:rsidR="00006CEB" w:rsidRPr="00006CEB" w:rsidRDefault="00006CEB" w:rsidP="007A3F7B">
            <w:r w:rsidRPr="00006CEB">
              <w:rPr>
                <w:sz w:val="16"/>
              </w:rPr>
              <w:t>2</w:t>
            </w:r>
          </w:p>
        </w:tc>
      </w:tr>
      <w:tr w:rsidR="00006CEB" w:rsidRPr="00006CEB" w14:paraId="4CAFAC2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9511442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6830DA7" w14:textId="77777777" w:rsidR="00006CEB" w:rsidRPr="00006CEB" w:rsidRDefault="00006CEB" w:rsidP="007A3F7B">
            <w:r w:rsidRPr="00006CEB">
              <w:rPr>
                <w:sz w:val="16"/>
              </w:rPr>
              <w:t>Проверка наличия и полноты документа.</w:t>
            </w:r>
          </w:p>
        </w:tc>
      </w:tr>
      <w:tr w:rsidR="00006CEB" w:rsidRPr="00006CEB" w14:paraId="58E8CDA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A6CA1B3" w14:textId="77777777" w:rsidR="00006CEB" w:rsidRPr="00006CEB" w:rsidRDefault="00006CEB" w:rsidP="007A3F7B">
            <w:r w:rsidRPr="00006CEB">
              <w:rPr>
                <w:b/>
                <w:sz w:val="16"/>
              </w:rPr>
              <w:lastRenderedPageBreak/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840CB9" w14:textId="77777777" w:rsidR="00006CEB" w:rsidRPr="00006CEB" w:rsidRDefault="00006CEB" w:rsidP="007A3F7B">
            <w:r w:rsidRPr="00006CEB">
              <w:rPr>
                <w:sz w:val="16"/>
              </w:rPr>
              <w:t>Документ содержит все 5 обязательных разделов, все данные корректны, текст логичен и понятен.</w:t>
            </w:r>
            <w:r w:rsidRPr="00006CEB">
              <w:rPr>
                <w:sz w:val="16"/>
              </w:rPr>
              <w:br/>
              <w:t>- описание выбранных моделей и обоснование выбора;</w:t>
            </w:r>
            <w:r w:rsidRPr="00006CEB">
              <w:rPr>
                <w:sz w:val="16"/>
              </w:rPr>
              <w:br/>
              <w:t>- количество ячеек в таблице с идентичными данными;</w:t>
            </w:r>
            <w:r w:rsidRPr="00006CEB">
              <w:rPr>
                <w:sz w:val="16"/>
              </w:rPr>
              <w:br/>
              <w:t>- процент успешно обработанных полей и пояснение, какие данные не удалось извлечь автоматически;</w:t>
            </w:r>
            <w:r w:rsidRPr="00006CEB">
              <w:rPr>
                <w:sz w:val="16"/>
              </w:rPr>
              <w:br/>
              <w:t>- перечень выявленных расхождений и противоречий;</w:t>
            </w:r>
            <w:r w:rsidRPr="00006CEB">
              <w:rPr>
                <w:sz w:val="16"/>
              </w:rPr>
              <w:br/>
              <w:t>- сложности, с которыми вы столкнулись, и способы их решения.</w:t>
            </w:r>
            <w:r w:rsidRPr="00006CEB">
              <w:rPr>
                <w:sz w:val="16"/>
              </w:rPr>
              <w:br/>
              <w:t xml:space="preserve"> Документ содержит не более 2 страниц</w:t>
            </w:r>
          </w:p>
        </w:tc>
      </w:tr>
      <w:tr w:rsidR="00006CEB" w:rsidRPr="00006CEB" w14:paraId="656B8C7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6256AB5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47B9E10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732DABB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9F8F4CB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D3ECBC" w14:textId="77777777" w:rsidR="00006CEB" w:rsidRPr="00006CEB" w:rsidRDefault="00006CEB" w:rsidP="007A3F7B">
            <w:r w:rsidRPr="00006CEB">
              <w:rPr>
                <w:sz w:val="16"/>
              </w:rPr>
              <w:t>2 балла — Документ содержит все 5 обязательных разделов, все данные корректны, текст логичен и понятен.</w:t>
            </w:r>
            <w:r w:rsidRPr="00006CEB">
              <w:rPr>
                <w:sz w:val="16"/>
              </w:rPr>
              <w:br/>
              <w:t>- описание выбранных моделей и обоснование выбора;</w:t>
            </w:r>
            <w:r w:rsidRPr="00006CEB">
              <w:rPr>
                <w:sz w:val="16"/>
              </w:rPr>
              <w:br/>
              <w:t>- количество ячеек в таблице с идентичными данными;</w:t>
            </w:r>
            <w:r w:rsidRPr="00006CEB">
              <w:rPr>
                <w:sz w:val="16"/>
              </w:rPr>
              <w:br/>
              <w:t>- процент успешно обработанных полей и пояснение, какие данные не удалось извлечь автоматически;</w:t>
            </w:r>
            <w:r w:rsidRPr="00006CEB">
              <w:rPr>
                <w:sz w:val="16"/>
              </w:rPr>
              <w:br/>
              <w:t>- перечень выявленных расхождений и противоречий;</w:t>
            </w:r>
            <w:r w:rsidRPr="00006CEB">
              <w:rPr>
                <w:sz w:val="16"/>
              </w:rPr>
              <w:br/>
              <w:t>- сложности, с которыми вы столкнулись, и способы их решения.</w:t>
            </w:r>
            <w:r w:rsidRPr="00006CEB">
              <w:rPr>
                <w:sz w:val="16"/>
              </w:rPr>
              <w:br/>
              <w:t xml:space="preserve"> Документ содержит не более 2 страниц. 1 балл — результат представлен, но допущено одно существенное или несколько несущественных несоответствий; часть данных требует исправления/уточнения. 0 баллов — результат отсутствует или не соответствует заданию.</w:t>
            </w:r>
          </w:p>
        </w:tc>
      </w:tr>
      <w:tr w:rsidR="00006CEB" w:rsidRPr="00006CEB" w14:paraId="2277918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A22110E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7F5241F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6016C0D5" w14:textId="28FF06BC" w:rsidR="00006CEB" w:rsidRPr="00006CEB" w:rsidRDefault="00006CEB" w:rsidP="00006CEB"/>
    <w:p w14:paraId="63F08E95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12. Организация рабочего места в соответствии с требованиями охраны труда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3B5EBF0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E9AD6DA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531322D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49C75E0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CD3C28B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2DB1528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6763787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06ED264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68A015F" w14:textId="77777777" w:rsidR="00006CEB" w:rsidRPr="00006CEB" w:rsidRDefault="00006CEB" w:rsidP="007A3F7B">
            <w:proofErr w:type="spellStart"/>
            <w:r w:rsidRPr="00006CEB">
              <w:rPr>
                <w:sz w:val="16"/>
              </w:rPr>
              <w:t>Рабоее</w:t>
            </w:r>
            <w:proofErr w:type="spellEnd"/>
            <w:r w:rsidRPr="00006CEB">
              <w:rPr>
                <w:sz w:val="16"/>
              </w:rPr>
              <w:t xml:space="preserve"> место организовано в соответствии с требованиями ОТ</w:t>
            </w:r>
          </w:p>
        </w:tc>
      </w:tr>
      <w:tr w:rsidR="00006CEB" w:rsidRPr="00006CEB" w14:paraId="20C5639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E109809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A57D52" w14:textId="77777777" w:rsidR="00006CEB" w:rsidRPr="00006CEB" w:rsidRDefault="00006CEB" w:rsidP="007A3F7B">
            <w:r w:rsidRPr="00006CEB">
              <w:rPr>
                <w:sz w:val="16"/>
              </w:rPr>
              <w:t>Результат должен быть представлен, читаем, воспроизводим и соответствовать поставленной профессиональной задаче.</w:t>
            </w:r>
          </w:p>
        </w:tc>
      </w:tr>
      <w:tr w:rsidR="00006CEB" w:rsidRPr="00006CEB" w14:paraId="353E13A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F899508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C272833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449A3F5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983DEEE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30C2953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</w:t>
            </w:r>
            <w:proofErr w:type="gramStart"/>
            <w:r w:rsidRPr="00006CEB">
              <w:rPr>
                <w:sz w:val="16"/>
              </w:rPr>
              <w:t>: 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143CE2D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C7C3BC0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0D2477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7ED72473" w14:textId="5AB22227" w:rsidR="00006CEB" w:rsidRPr="00006CEB" w:rsidRDefault="00006CEB" w:rsidP="00006CEB"/>
    <w:p w14:paraId="1E9E4185" w14:textId="77777777" w:rsidR="00006CEB" w:rsidRPr="00006CEB" w:rsidRDefault="00006CEB" w:rsidP="00006CEB">
      <w:pPr>
        <w:pStyle w:val="21"/>
        <w:rPr>
          <w:rFonts w:ascii="Times New Roman" w:hAnsi="Times New Roman"/>
        </w:rPr>
      </w:pPr>
      <w:r w:rsidRPr="00006CEB">
        <w:rPr>
          <w:rFonts w:ascii="Times New Roman" w:hAnsi="Times New Roman"/>
        </w:rPr>
        <w:lastRenderedPageBreak/>
        <w:t>Б. Генерация аналитических отчетов и документов средствами ИИ</w:t>
      </w:r>
    </w:p>
    <w:p w14:paraId="38445AF7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1. Создание отчета для генерального директора</w:t>
      </w:r>
    </w:p>
    <w:p w14:paraId="316292CB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13. Наличие корректной общей статистики выполнения поставок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086B922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DA64027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DF7D9CE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2E6FF42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1D36FC3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7735425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312E776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7F60E14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586D88D" w14:textId="77777777" w:rsidR="00006CEB" w:rsidRPr="00006CEB" w:rsidRDefault="00006CEB" w:rsidP="007A3F7B">
            <w:r w:rsidRPr="00006CEB">
              <w:rPr>
                <w:sz w:val="16"/>
              </w:rPr>
              <w:t>Проверка наличия корректного раздела с процентами выполнения, количеством поставок</w:t>
            </w:r>
          </w:p>
        </w:tc>
      </w:tr>
      <w:tr w:rsidR="00006CEB" w:rsidRPr="00006CEB" w14:paraId="6B7426A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EA7B6FB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323B218" w14:textId="77777777" w:rsidR="00006CEB" w:rsidRPr="00006CEB" w:rsidRDefault="00006CEB" w:rsidP="007A3F7B">
            <w:r w:rsidRPr="00006CEB">
              <w:rPr>
                <w:sz w:val="16"/>
              </w:rPr>
              <w:t>Раздел присутствует, данные по 500 поставкам корректны</w:t>
            </w:r>
          </w:p>
        </w:tc>
      </w:tr>
      <w:tr w:rsidR="00006CEB" w:rsidRPr="00006CEB" w14:paraId="20DFADA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1FC7A29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DE76378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3A3B2E6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0152526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63F01F8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полностью: Раздел присутствует, данные по 500 поставкам корректны.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4722AF9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B7119AA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CF25139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18B7941E" w14:textId="7ED5136C" w:rsidR="00006CEB" w:rsidRPr="00006CEB" w:rsidRDefault="00006CEB" w:rsidP="00006CEB"/>
    <w:p w14:paraId="55BA0F53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14. Наличие корректных финансовых показателей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26AE5F0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DEAC77B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2F39BD8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3D080B0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A7F38F4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DB893B9" w14:textId="77777777" w:rsidR="00006CEB" w:rsidRPr="00006CEB" w:rsidRDefault="00006CEB" w:rsidP="007A3F7B">
            <w:r w:rsidRPr="00006CEB">
              <w:rPr>
                <w:sz w:val="16"/>
              </w:rPr>
              <w:t>0.5</w:t>
            </w:r>
          </w:p>
        </w:tc>
      </w:tr>
      <w:tr w:rsidR="00006CEB" w:rsidRPr="00006CEB" w14:paraId="573D9BD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89CF2AC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816A17A" w14:textId="77777777" w:rsidR="00006CEB" w:rsidRPr="00006CEB" w:rsidRDefault="00006CEB" w:rsidP="007A3F7B">
            <w:r w:rsidRPr="00006CEB">
              <w:rPr>
                <w:sz w:val="16"/>
              </w:rPr>
              <w:t>Проверка расчета общей стоимости, средней стоимости доставки</w:t>
            </w:r>
          </w:p>
        </w:tc>
      </w:tr>
      <w:tr w:rsidR="00006CEB" w:rsidRPr="00006CEB" w14:paraId="3866968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1913F41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C3495E0" w14:textId="77777777" w:rsidR="00006CEB" w:rsidRPr="00006CEB" w:rsidRDefault="00006CEB" w:rsidP="007A3F7B">
            <w:r w:rsidRPr="00006CEB">
              <w:rPr>
                <w:sz w:val="16"/>
              </w:rPr>
              <w:t>Финансовые данные рассчитаны корректно</w:t>
            </w:r>
          </w:p>
        </w:tc>
      </w:tr>
      <w:tr w:rsidR="00006CEB" w:rsidRPr="00006CEB" w14:paraId="6877968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2AA99E1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DE33D6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3C32ABB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ED751CC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569F041" w14:textId="77777777" w:rsidR="00006CEB" w:rsidRPr="00006CEB" w:rsidRDefault="00006CEB" w:rsidP="007A3F7B">
            <w:r w:rsidRPr="00006CEB">
              <w:rPr>
                <w:sz w:val="16"/>
              </w:rPr>
              <w:t>0,5 балла — Финансовые данные рассчитаны корректно. 0 баллов — условие не выполнено либо показатель невозможно подтвердить по представленному результату.</w:t>
            </w:r>
          </w:p>
        </w:tc>
      </w:tr>
      <w:tr w:rsidR="00006CEB" w:rsidRPr="00006CEB" w14:paraId="3F4DD5E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EF2EEA9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8BABF68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281469BF" w14:textId="4F570D98" w:rsidR="00006CEB" w:rsidRPr="00006CEB" w:rsidRDefault="00006CEB" w:rsidP="00006CEB"/>
    <w:p w14:paraId="322981E7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15. Наличие корректного анализа структуры поставок по статусам и управленческих выводов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17BA362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D6959A0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DA03FBE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153D31B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DBCB070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AC9A7F5" w14:textId="77777777" w:rsidR="00006CEB" w:rsidRPr="00006CEB" w:rsidRDefault="00006CEB" w:rsidP="007A3F7B">
            <w:r w:rsidRPr="00006CEB">
              <w:rPr>
                <w:sz w:val="16"/>
              </w:rPr>
              <w:t>0.5</w:t>
            </w:r>
          </w:p>
        </w:tc>
      </w:tr>
      <w:tr w:rsidR="00006CEB" w:rsidRPr="00006CEB" w14:paraId="4CE9DB7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7A99099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F1D2A3A" w14:textId="77777777" w:rsidR="00006CEB" w:rsidRPr="00006CEB" w:rsidRDefault="00006CEB" w:rsidP="007A3F7B">
            <w:r w:rsidRPr="00006CEB">
              <w:rPr>
                <w:sz w:val="16"/>
              </w:rPr>
              <w:t>Проверка наличия процентов доставок вовремя, с задержкой, с повреждениями, а также кратких выводов по рискам</w:t>
            </w:r>
          </w:p>
        </w:tc>
      </w:tr>
      <w:tr w:rsidR="00006CEB" w:rsidRPr="00006CEB" w14:paraId="3CFA756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2947F4D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5E49379" w14:textId="77777777" w:rsidR="00006CEB" w:rsidRPr="00006CEB" w:rsidRDefault="00006CEB" w:rsidP="007A3F7B">
            <w:r w:rsidRPr="00006CEB">
              <w:rPr>
                <w:sz w:val="16"/>
              </w:rPr>
              <w:t xml:space="preserve">Отчет содержит корректную числовую структуру по статусам и 3 вывода, основанных </w:t>
            </w:r>
            <w:proofErr w:type="gramStart"/>
            <w:r w:rsidRPr="00006CEB">
              <w:rPr>
                <w:sz w:val="16"/>
              </w:rPr>
              <w:t>на данных</w:t>
            </w:r>
            <w:proofErr w:type="gramEnd"/>
            <w:r w:rsidRPr="00006CEB">
              <w:rPr>
                <w:sz w:val="16"/>
              </w:rPr>
              <w:t xml:space="preserve"> в которых явно прослеживается причинно-следственная связь</w:t>
            </w:r>
          </w:p>
        </w:tc>
      </w:tr>
      <w:tr w:rsidR="00006CEB" w:rsidRPr="00006CEB" w14:paraId="54523BF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F75DDB5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7C74FEF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33EEE4C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1D28EA0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5B6768E" w14:textId="77777777" w:rsidR="00006CEB" w:rsidRPr="00006CEB" w:rsidRDefault="00006CEB" w:rsidP="007A3F7B">
            <w:r w:rsidRPr="00006CEB">
              <w:rPr>
                <w:sz w:val="16"/>
              </w:rPr>
              <w:t xml:space="preserve">0,5 балла — Отчет содержит корректную числовую структуру по статусам и 3 вывода, основанных </w:t>
            </w:r>
            <w:proofErr w:type="gramStart"/>
            <w:r w:rsidRPr="00006CEB">
              <w:rPr>
                <w:sz w:val="16"/>
              </w:rPr>
              <w:t>на данных</w:t>
            </w:r>
            <w:proofErr w:type="gramEnd"/>
            <w:r w:rsidRPr="00006CEB">
              <w:rPr>
                <w:sz w:val="16"/>
              </w:rPr>
              <w:t xml:space="preserve"> в которых явно прослеживается причинно-следственная связь. 0 баллов — условие не выполнено либо показатель невозможно подтвердить по представленному результату.</w:t>
            </w:r>
          </w:p>
        </w:tc>
      </w:tr>
      <w:tr w:rsidR="00006CEB" w:rsidRPr="00006CEB" w14:paraId="1E1CD89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ECA784F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8765161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53AF1232" w14:textId="59B167B2" w:rsidR="00006CEB" w:rsidRPr="00006CEB" w:rsidRDefault="00006CEB" w:rsidP="00006CEB"/>
    <w:p w14:paraId="7E59D81C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2. Создание отчета для начальника склада</w:t>
      </w:r>
    </w:p>
    <w:p w14:paraId="57C4A31B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16. Корректный анализ задержек и их причин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3BE1FF9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DB2233E" w14:textId="77777777" w:rsidR="00006CEB" w:rsidRPr="00006CEB" w:rsidRDefault="00006CEB" w:rsidP="007A3F7B">
            <w:r w:rsidRPr="00006CEB">
              <w:rPr>
                <w:b/>
                <w:sz w:val="16"/>
              </w:rPr>
              <w:lastRenderedPageBreak/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5FED299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7A45627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8170CAF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74E84B1" w14:textId="77777777" w:rsidR="00006CEB" w:rsidRPr="00006CEB" w:rsidRDefault="00006CEB" w:rsidP="007A3F7B">
            <w:r w:rsidRPr="00006CEB">
              <w:rPr>
                <w:sz w:val="16"/>
              </w:rPr>
              <w:t>0.5</w:t>
            </w:r>
          </w:p>
        </w:tc>
      </w:tr>
      <w:tr w:rsidR="00006CEB" w:rsidRPr="00006CEB" w14:paraId="62E2B6E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2DEC20C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6C73255" w14:textId="77777777" w:rsidR="00006CEB" w:rsidRPr="00006CEB" w:rsidRDefault="00006CEB" w:rsidP="007A3F7B">
            <w:r w:rsidRPr="00006CEB">
              <w:rPr>
                <w:sz w:val="16"/>
              </w:rPr>
              <w:t>Проверка корректности списка с количеством и долей задержек от общего количества доставок с задержками по каждой причине</w:t>
            </w:r>
          </w:p>
        </w:tc>
      </w:tr>
      <w:tr w:rsidR="00006CEB" w:rsidRPr="00006CEB" w14:paraId="32C5B4A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E8F9575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56585AA" w14:textId="77777777" w:rsidR="00006CEB" w:rsidRPr="00006CEB" w:rsidRDefault="00006CEB" w:rsidP="007A3F7B">
            <w:r w:rsidRPr="00006CEB">
              <w:rPr>
                <w:sz w:val="16"/>
              </w:rPr>
              <w:t>Анализ присутствует, причины классифицированы корректно</w:t>
            </w:r>
          </w:p>
        </w:tc>
      </w:tr>
      <w:tr w:rsidR="00006CEB" w:rsidRPr="00006CEB" w14:paraId="548705F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5AF7793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78B429C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09B20C3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AFD4792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1AFA0A1" w14:textId="77777777" w:rsidR="00006CEB" w:rsidRPr="00006CEB" w:rsidRDefault="00006CEB" w:rsidP="007A3F7B">
            <w:r w:rsidRPr="00006CEB">
              <w:rPr>
                <w:sz w:val="16"/>
              </w:rPr>
              <w:t>0,5 балла — Анализ присутствует, причины классифицированы корректно. 0 баллов — условие не выполнено либо показатель невозможно подтвердить по представленному результату.</w:t>
            </w:r>
          </w:p>
        </w:tc>
      </w:tr>
      <w:tr w:rsidR="00006CEB" w:rsidRPr="00006CEB" w14:paraId="626A791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8C7281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D117962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29B56FE8" w14:textId="05E3EB96" w:rsidR="00006CEB" w:rsidRPr="00006CEB" w:rsidRDefault="00006CEB" w:rsidP="00006CEB"/>
    <w:p w14:paraId="3092E25C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17. Корректный анализ повреждений и их причин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3C3F714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02BD6A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A2944C1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1038E5D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8E8E650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9D87622" w14:textId="77777777" w:rsidR="00006CEB" w:rsidRPr="00006CEB" w:rsidRDefault="00006CEB" w:rsidP="007A3F7B">
            <w:r w:rsidRPr="00006CEB">
              <w:rPr>
                <w:sz w:val="16"/>
              </w:rPr>
              <w:t>0.5</w:t>
            </w:r>
          </w:p>
        </w:tc>
      </w:tr>
      <w:tr w:rsidR="00006CEB" w:rsidRPr="00006CEB" w14:paraId="27791F4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1D67418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B30BABF" w14:textId="77777777" w:rsidR="00006CEB" w:rsidRPr="00006CEB" w:rsidRDefault="00006CEB" w:rsidP="007A3F7B">
            <w:r w:rsidRPr="00006CEB">
              <w:rPr>
                <w:sz w:val="16"/>
              </w:rPr>
              <w:t>Проверка корректности списка с количеством и долей повреждений от общего количества доставок с повреждениями по каждой причине</w:t>
            </w:r>
          </w:p>
        </w:tc>
      </w:tr>
      <w:tr w:rsidR="00006CEB" w:rsidRPr="00006CEB" w14:paraId="1901BA2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CB2DF15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5250A1D" w14:textId="77777777" w:rsidR="00006CEB" w:rsidRPr="00006CEB" w:rsidRDefault="00006CEB" w:rsidP="007A3F7B">
            <w:r w:rsidRPr="00006CEB">
              <w:rPr>
                <w:sz w:val="16"/>
              </w:rPr>
              <w:t>Анализ присутствует, причины классифицированы корректно</w:t>
            </w:r>
          </w:p>
        </w:tc>
      </w:tr>
      <w:tr w:rsidR="00006CEB" w:rsidRPr="00006CEB" w14:paraId="49EBBA9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24F25CF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16A6684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2C5C5FD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361BDCB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7BB0285" w14:textId="77777777" w:rsidR="00006CEB" w:rsidRPr="00006CEB" w:rsidRDefault="00006CEB" w:rsidP="007A3F7B">
            <w:r w:rsidRPr="00006CEB">
              <w:rPr>
                <w:sz w:val="16"/>
              </w:rPr>
              <w:t>0,5 балла — Анализ присутствует, причины классифицированы корректно. 0 баллов — условие не выполнено либо показатель невозможно подтвердить по представленному результату.</w:t>
            </w:r>
          </w:p>
        </w:tc>
      </w:tr>
      <w:tr w:rsidR="00006CEB" w:rsidRPr="00006CEB" w14:paraId="3A1B899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ED5856F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06CD45C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4D7A3A39" w14:textId="13D19DC1" w:rsidR="00006CEB" w:rsidRPr="00006CEB" w:rsidRDefault="00006CEB" w:rsidP="00006CEB"/>
    <w:p w14:paraId="65188AC6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18. Корректное выявление проблемных направлений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2C25832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990C79C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246AB46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657355D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625707F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5597F3E" w14:textId="77777777" w:rsidR="00006CEB" w:rsidRPr="00006CEB" w:rsidRDefault="00006CEB" w:rsidP="007A3F7B">
            <w:r w:rsidRPr="00006CEB">
              <w:rPr>
                <w:sz w:val="16"/>
              </w:rPr>
              <w:t>0.5</w:t>
            </w:r>
          </w:p>
        </w:tc>
      </w:tr>
      <w:tr w:rsidR="00006CEB" w:rsidRPr="00006CEB" w14:paraId="0B5DBF8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4B05380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B8012CA" w14:textId="77777777" w:rsidR="00006CEB" w:rsidRPr="00006CEB" w:rsidRDefault="00006CEB" w:rsidP="007A3F7B">
            <w:r w:rsidRPr="00006CEB">
              <w:rPr>
                <w:sz w:val="16"/>
              </w:rPr>
              <w:t>Проверка корректного списка маршрутов с наибольшим количеством задержек и повреждений груза с числовыми показателями</w:t>
            </w:r>
          </w:p>
        </w:tc>
      </w:tr>
      <w:tr w:rsidR="00006CEB" w:rsidRPr="00006CEB" w14:paraId="38066E2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68A5AD7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4CBC30C" w14:textId="77777777" w:rsidR="00006CEB" w:rsidRPr="00006CEB" w:rsidRDefault="00006CEB" w:rsidP="007A3F7B">
            <w:r w:rsidRPr="00006CEB">
              <w:rPr>
                <w:sz w:val="16"/>
              </w:rPr>
              <w:t>Корректно указаны минимум 5 проблемных направлений с количеством задержек и повреждений груза</w:t>
            </w:r>
          </w:p>
        </w:tc>
      </w:tr>
      <w:tr w:rsidR="00006CEB" w:rsidRPr="00006CEB" w14:paraId="7E3B8CD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9BC1931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01F5CE4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4AC1CF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D96F13E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2B1A8F9" w14:textId="77777777" w:rsidR="00006CEB" w:rsidRPr="00006CEB" w:rsidRDefault="00006CEB" w:rsidP="007A3F7B">
            <w:r w:rsidRPr="00006CEB">
              <w:rPr>
                <w:sz w:val="16"/>
              </w:rPr>
              <w:t>0,5 балла — Корректно указаны минимум 5 проблемных направлений с количеством задержек и повреждений груза. 0 баллов — условие не выполнено либо показатель невозможно подтвердить по представленному результату.</w:t>
            </w:r>
          </w:p>
        </w:tc>
      </w:tr>
      <w:tr w:rsidR="00006CEB" w:rsidRPr="00006CEB" w14:paraId="2D844D4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9DF2424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07A43B5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47962E95" w14:textId="6B9DBACB" w:rsidR="00006CEB" w:rsidRPr="00006CEB" w:rsidRDefault="00006CEB" w:rsidP="00006CEB"/>
    <w:p w14:paraId="6785D907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19. Практичность рекомендаций по оптимизации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19C6B1D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4E3C5A6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1223E8F" w14:textId="77777777" w:rsidR="00006CEB" w:rsidRPr="00006CEB" w:rsidRDefault="00006CEB" w:rsidP="007A3F7B">
            <w:r w:rsidRPr="00006CEB">
              <w:rPr>
                <w:sz w:val="16"/>
              </w:rPr>
              <w:t>Судейская (С)</w:t>
            </w:r>
          </w:p>
        </w:tc>
      </w:tr>
      <w:tr w:rsidR="00006CEB" w:rsidRPr="00006CEB" w14:paraId="70DB711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6A1604B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7F804C3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7F44525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D8EB821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73AA121" w14:textId="77777777" w:rsidR="00006CEB" w:rsidRPr="00006CEB" w:rsidRDefault="00006CEB" w:rsidP="007A3F7B">
            <w:r w:rsidRPr="00006CEB">
              <w:rPr>
                <w:sz w:val="16"/>
              </w:rPr>
              <w:t>Проверка представленного результата по материалам конкурсного задания и сопоставление с установленным требованием.</w:t>
            </w:r>
          </w:p>
        </w:tc>
      </w:tr>
      <w:tr w:rsidR="00006CEB" w:rsidRPr="00006CEB" w14:paraId="4502F17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B17CE43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B50C784" w14:textId="77777777" w:rsidR="00006CEB" w:rsidRPr="00006CEB" w:rsidRDefault="00006CEB" w:rsidP="007A3F7B">
            <w:r w:rsidRPr="00006CEB">
              <w:rPr>
                <w:sz w:val="16"/>
              </w:rPr>
              <w:t>Результат должен быть представлен, читаем, воспроизводим и соответствовать поставленной профессиональной задаче.</w:t>
            </w:r>
          </w:p>
        </w:tc>
      </w:tr>
      <w:tr w:rsidR="00006CEB" w:rsidRPr="00006CEB" w14:paraId="7406E02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CF53167" w14:textId="77777777" w:rsidR="00006CEB" w:rsidRPr="00006CEB" w:rsidRDefault="00006CEB" w:rsidP="007A3F7B">
            <w:r w:rsidRPr="00006CEB">
              <w:rPr>
                <w:b/>
                <w:sz w:val="16"/>
              </w:rPr>
              <w:lastRenderedPageBreak/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574FC7C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201818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6D1764E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CB47536" w14:textId="77777777" w:rsidR="00006CEB" w:rsidRPr="00006CEB" w:rsidRDefault="00006CEB" w:rsidP="007A3F7B">
            <w:r w:rsidRPr="00006CEB">
              <w:rPr>
                <w:sz w:val="16"/>
              </w:rPr>
              <w:t>3 — идеальный/превосходный результат: решение полностью соответствует задаче, логично, убедительно, без ошибок и применимо на практике. 2 — соответствует требованиям и в определённой степени превосходит их; имеются только малые недочёты. 1 — соответствует установленным требованиям, но без выраженного превышения; присутствуют отдельные недочёты. 0 — результат ниже требований, отсутствует либо не может быть использован.</w:t>
            </w:r>
          </w:p>
        </w:tc>
      </w:tr>
      <w:tr w:rsidR="00006CEB" w:rsidRPr="00006CEB" w14:paraId="4AF9D8C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ED28A2E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E0BEFC3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6DFEAC20" w14:textId="1D13FB1B" w:rsidR="00006CEB" w:rsidRPr="00006CEB" w:rsidRDefault="00006CEB" w:rsidP="00006CEB"/>
    <w:p w14:paraId="5E1E334C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3. Создание отчета для водителей</w:t>
      </w:r>
    </w:p>
    <w:p w14:paraId="47A2C533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20. Наличие корректной статистики эффективности по каждому водителю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55990BD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A740028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F36D512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6CE4290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B695F46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478E489" w14:textId="77777777" w:rsidR="00006CEB" w:rsidRPr="00006CEB" w:rsidRDefault="00006CEB" w:rsidP="007A3F7B">
            <w:r w:rsidRPr="00006CEB">
              <w:rPr>
                <w:sz w:val="16"/>
              </w:rPr>
              <w:t>0.5</w:t>
            </w:r>
          </w:p>
        </w:tc>
      </w:tr>
      <w:tr w:rsidR="00006CEB" w:rsidRPr="00006CEB" w14:paraId="1609455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8068913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DC552E0" w14:textId="77777777" w:rsidR="00006CEB" w:rsidRPr="00006CEB" w:rsidRDefault="00006CEB" w:rsidP="007A3F7B">
            <w:r w:rsidRPr="00006CEB">
              <w:rPr>
                <w:sz w:val="16"/>
              </w:rPr>
              <w:t>Проверка корректности показателей: количество поставок, доля доставок вовремя, количество задержек, количество повреждений, средняя оценка клиента</w:t>
            </w:r>
          </w:p>
        </w:tc>
      </w:tr>
      <w:tr w:rsidR="00006CEB" w:rsidRPr="00006CEB" w14:paraId="07E76D3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CB554FE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38A9E4A" w14:textId="77777777" w:rsidR="00006CEB" w:rsidRPr="00006CEB" w:rsidRDefault="00006CEB" w:rsidP="007A3F7B">
            <w:r w:rsidRPr="00006CEB">
              <w:rPr>
                <w:sz w:val="16"/>
              </w:rPr>
              <w:t>Рейтинг отсортирован от лучшего к худшему по средней оценке клиента. По каждому водителю указаны не менее 5 корректных числовых показателей эффективности</w:t>
            </w:r>
          </w:p>
        </w:tc>
      </w:tr>
      <w:tr w:rsidR="00006CEB" w:rsidRPr="00006CEB" w14:paraId="3D5B720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4552215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1095053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1E4EFEC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832ED6E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4CB8235" w14:textId="77777777" w:rsidR="00006CEB" w:rsidRPr="00006CEB" w:rsidRDefault="00006CEB" w:rsidP="007A3F7B">
            <w:r w:rsidRPr="00006CEB">
              <w:rPr>
                <w:sz w:val="16"/>
              </w:rPr>
              <w:t>0,5 балла — Рейтинг отсортирован от лучшего к худшему по средней оценке клиента. По каждому водителю указаны не менее 5 корректных числовых показателей эффективности. 0 баллов — условие не выполнено либо показатель невозможно подтвердить по представленному результату.</w:t>
            </w:r>
          </w:p>
        </w:tc>
      </w:tr>
      <w:tr w:rsidR="00006CEB" w:rsidRPr="00006CEB" w14:paraId="6770C40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791C641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6F85E8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6C1D744B" w14:textId="2294E9F1" w:rsidR="00006CEB" w:rsidRPr="00006CEB" w:rsidRDefault="00006CEB" w:rsidP="00006CEB"/>
    <w:p w14:paraId="41035815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21. Наличие корректного рейтинга эффективности работы водителей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3572A54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856FAC4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BDF0292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6F0518D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A3B99F2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B8D83C6" w14:textId="77777777" w:rsidR="00006CEB" w:rsidRPr="00006CEB" w:rsidRDefault="00006CEB" w:rsidP="007A3F7B">
            <w:r w:rsidRPr="00006CEB">
              <w:rPr>
                <w:sz w:val="16"/>
              </w:rPr>
              <w:t>0.5</w:t>
            </w:r>
          </w:p>
        </w:tc>
      </w:tr>
      <w:tr w:rsidR="00006CEB" w:rsidRPr="00006CEB" w14:paraId="46A528A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19809F7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0C31263" w14:textId="77777777" w:rsidR="00006CEB" w:rsidRPr="00006CEB" w:rsidRDefault="00006CEB" w:rsidP="007A3F7B">
            <w:r w:rsidRPr="00006CEB">
              <w:rPr>
                <w:sz w:val="16"/>
              </w:rPr>
              <w:t>Проверка наличия таблицы/списка водителей с показателями</w:t>
            </w:r>
          </w:p>
        </w:tc>
      </w:tr>
      <w:tr w:rsidR="00006CEB" w:rsidRPr="00006CEB" w14:paraId="26168E3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9152320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AF14CA7" w14:textId="77777777" w:rsidR="00006CEB" w:rsidRPr="00006CEB" w:rsidRDefault="00006CEB" w:rsidP="007A3F7B">
            <w:r w:rsidRPr="00006CEB">
              <w:rPr>
                <w:sz w:val="16"/>
              </w:rPr>
              <w:t>Корректный рейтинг создан</w:t>
            </w:r>
          </w:p>
        </w:tc>
      </w:tr>
      <w:tr w:rsidR="00006CEB" w:rsidRPr="00006CEB" w14:paraId="676329F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A59BA61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F4FE723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7D9F56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24ECDE9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3E5F48" w14:textId="77777777" w:rsidR="00006CEB" w:rsidRPr="00006CEB" w:rsidRDefault="00006CEB" w:rsidP="007A3F7B">
            <w:r w:rsidRPr="00006CEB">
              <w:rPr>
                <w:sz w:val="16"/>
              </w:rPr>
              <w:t>0,5 балла — Корректный рейтинг создан. 0 баллов — условие не выполнено либо показатель невозможно подтвердить по представленному результату.</w:t>
            </w:r>
          </w:p>
        </w:tc>
      </w:tr>
      <w:tr w:rsidR="00006CEB" w:rsidRPr="00006CEB" w14:paraId="5CBCD05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FA7EBEC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8129A78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5291CF9B" w14:textId="45DF7FB1" w:rsidR="00006CEB" w:rsidRPr="00006CEB" w:rsidRDefault="00006CEB" w:rsidP="00006CEB"/>
    <w:p w14:paraId="3ED64F04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22. Мотивационный характер и доступность изложения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3E9134A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EA220E6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CD4E63A" w14:textId="77777777" w:rsidR="00006CEB" w:rsidRPr="00006CEB" w:rsidRDefault="00006CEB" w:rsidP="007A3F7B">
            <w:r w:rsidRPr="00006CEB">
              <w:rPr>
                <w:sz w:val="16"/>
              </w:rPr>
              <w:t>Судейская (С)</w:t>
            </w:r>
          </w:p>
        </w:tc>
      </w:tr>
      <w:tr w:rsidR="00006CEB" w:rsidRPr="00006CEB" w14:paraId="1116151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39D048A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9C40C3C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75ACC30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732FAA8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9C6AB77" w14:textId="77777777" w:rsidR="00006CEB" w:rsidRPr="00006CEB" w:rsidRDefault="00006CEB" w:rsidP="007A3F7B">
            <w:r w:rsidRPr="00006CEB">
              <w:rPr>
                <w:sz w:val="16"/>
              </w:rPr>
              <w:t>Проверка представленного результата по материалам конкурсного задания и сопоставление с установленным требованием.</w:t>
            </w:r>
          </w:p>
        </w:tc>
      </w:tr>
      <w:tr w:rsidR="00006CEB" w:rsidRPr="00006CEB" w14:paraId="6F92241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FC3CD38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5A4D528" w14:textId="77777777" w:rsidR="00006CEB" w:rsidRPr="00006CEB" w:rsidRDefault="00006CEB" w:rsidP="007A3F7B">
            <w:r w:rsidRPr="00006CEB">
              <w:rPr>
                <w:sz w:val="16"/>
              </w:rPr>
              <w:t>Результат должен быть представлен, читаем, воспроизводим и соответствовать поставленной профессиональной задаче.</w:t>
            </w:r>
          </w:p>
        </w:tc>
      </w:tr>
      <w:tr w:rsidR="00006CEB" w:rsidRPr="00006CEB" w14:paraId="5584589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47F67E9" w14:textId="77777777" w:rsidR="00006CEB" w:rsidRPr="00006CEB" w:rsidRDefault="00006CEB" w:rsidP="007A3F7B">
            <w:r w:rsidRPr="00006CEB">
              <w:rPr>
                <w:b/>
                <w:sz w:val="16"/>
              </w:rPr>
              <w:lastRenderedPageBreak/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6C242AB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44F556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148453E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C953CEE" w14:textId="77777777" w:rsidR="00006CEB" w:rsidRPr="00006CEB" w:rsidRDefault="00006CEB" w:rsidP="007A3F7B">
            <w:r w:rsidRPr="00006CEB">
              <w:rPr>
                <w:sz w:val="16"/>
              </w:rPr>
              <w:t>3 — идеальный/превосходный результат: решение полностью соответствует задаче, логично, убедительно, без ошибок и применимо на практике. 2 — соответствует требованиям и в определённой степени превосходит их; имеются только малые недочёты. 1 — соответствует установленным требованиям, но без выраженного превышения; присутствуют отдельные недочёты. 0 — результат ниже требований, отсутствует либо не может быть использован.</w:t>
            </w:r>
          </w:p>
        </w:tc>
      </w:tr>
      <w:tr w:rsidR="00006CEB" w:rsidRPr="00006CEB" w14:paraId="6E3242E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28BE2D9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B8A92E5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193D0DA8" w14:textId="2A328B89" w:rsidR="00006CEB" w:rsidRPr="00006CEB" w:rsidRDefault="00006CEB" w:rsidP="00006CEB"/>
    <w:p w14:paraId="56419E00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4. Создание отчета для клиентов</w:t>
      </w:r>
    </w:p>
    <w:p w14:paraId="2E575A24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23. Наличие корректной сравнительной статистики по ключевым клиентам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1F9869F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829DF62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96B974F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565D6A7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52638BE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65BAF36" w14:textId="77777777" w:rsidR="00006CEB" w:rsidRPr="00006CEB" w:rsidRDefault="00006CEB" w:rsidP="007A3F7B">
            <w:r w:rsidRPr="00006CEB">
              <w:rPr>
                <w:sz w:val="16"/>
              </w:rPr>
              <w:t>0.5</w:t>
            </w:r>
          </w:p>
        </w:tc>
      </w:tr>
      <w:tr w:rsidR="00006CEB" w:rsidRPr="00006CEB" w14:paraId="457A838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8C9DB0D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2E565AD" w14:textId="77777777" w:rsidR="00006CEB" w:rsidRPr="00006CEB" w:rsidRDefault="00006CEB" w:rsidP="007A3F7B">
            <w:r w:rsidRPr="00006CEB">
              <w:rPr>
                <w:sz w:val="16"/>
              </w:rPr>
              <w:t>Проверка корректных показателей по клиентам: количество поставок, доля доставок вовремя, задержки/повреждения, средняя оценка</w:t>
            </w:r>
          </w:p>
        </w:tc>
      </w:tr>
      <w:tr w:rsidR="00006CEB" w:rsidRPr="00006CEB" w14:paraId="4E3C921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814982E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91ED0CA" w14:textId="77777777" w:rsidR="00006CEB" w:rsidRPr="00006CEB" w:rsidRDefault="00006CEB" w:rsidP="007A3F7B">
            <w:r w:rsidRPr="00006CEB">
              <w:rPr>
                <w:sz w:val="16"/>
              </w:rPr>
              <w:t>Для ключевых клиентов приведены не менее 4 корректных числовых показателей качества обслуживания</w:t>
            </w:r>
          </w:p>
        </w:tc>
      </w:tr>
      <w:tr w:rsidR="00006CEB" w:rsidRPr="00006CEB" w14:paraId="5B4650D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BCC1B1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85F4E29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0C3378B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39808B2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A925E2B" w14:textId="77777777" w:rsidR="00006CEB" w:rsidRPr="00006CEB" w:rsidRDefault="00006CEB" w:rsidP="007A3F7B">
            <w:r w:rsidRPr="00006CEB">
              <w:rPr>
                <w:sz w:val="16"/>
              </w:rPr>
              <w:t>0,5 балла — Для ключевых клиентов приведены не менее 4 корректных числовых показателей качества обслуживания. 0 баллов — условие не выполнено либо показатель невозможно подтвердить по представленному результату.</w:t>
            </w:r>
          </w:p>
        </w:tc>
      </w:tr>
      <w:tr w:rsidR="00006CEB" w:rsidRPr="00006CEB" w14:paraId="0FFF069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DAB60FF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2B4DFEB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45AC04D4" w14:textId="701FBF43" w:rsidR="00006CEB" w:rsidRPr="00006CEB" w:rsidRDefault="00006CEB" w:rsidP="00006CEB"/>
    <w:p w14:paraId="7342012B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24. Клиентоориентированность и партнерский тон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795F81C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633CBC0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C1C6BC7" w14:textId="77777777" w:rsidR="00006CEB" w:rsidRPr="00006CEB" w:rsidRDefault="00006CEB" w:rsidP="007A3F7B">
            <w:r w:rsidRPr="00006CEB">
              <w:rPr>
                <w:sz w:val="16"/>
              </w:rPr>
              <w:t>Судейская (С)</w:t>
            </w:r>
          </w:p>
        </w:tc>
      </w:tr>
      <w:tr w:rsidR="00006CEB" w:rsidRPr="00006CEB" w14:paraId="028339C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0021930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B8D3050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755C59B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F4CD438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1766062" w14:textId="77777777" w:rsidR="00006CEB" w:rsidRPr="00006CEB" w:rsidRDefault="00006CEB" w:rsidP="007A3F7B">
            <w:r w:rsidRPr="00006CEB">
              <w:rPr>
                <w:sz w:val="16"/>
              </w:rPr>
              <w:t>Проверка представленного результата по материалам конкурсного задания и сопоставление с установленным требованием.</w:t>
            </w:r>
          </w:p>
        </w:tc>
      </w:tr>
      <w:tr w:rsidR="00006CEB" w:rsidRPr="00006CEB" w14:paraId="52E4C84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2EA40E1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FC7E68F" w14:textId="77777777" w:rsidR="00006CEB" w:rsidRPr="00006CEB" w:rsidRDefault="00006CEB" w:rsidP="007A3F7B">
            <w:r w:rsidRPr="00006CEB">
              <w:rPr>
                <w:sz w:val="16"/>
              </w:rPr>
              <w:t>Результат должен быть представлен, читаем, воспроизводим и соответствовать поставленной профессиональной задаче.</w:t>
            </w:r>
          </w:p>
        </w:tc>
      </w:tr>
      <w:tr w:rsidR="00006CEB" w:rsidRPr="00006CEB" w14:paraId="1780D40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DE50F56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78A1628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313AED2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453B031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99B2DDA" w14:textId="77777777" w:rsidR="00006CEB" w:rsidRPr="00006CEB" w:rsidRDefault="00006CEB" w:rsidP="007A3F7B">
            <w:r w:rsidRPr="00006CEB">
              <w:rPr>
                <w:sz w:val="16"/>
              </w:rPr>
              <w:t>3 — идеальный/превосходный результат: решение полностью соответствует задаче, логично, убедительно, без ошибок и применимо на практике. 2 — соответствует требованиям и в определённой степени превосходит их; имеются только малые недочёты. 1 — соответствует установленным требованиям, но без выраженного превышения; присутствуют отдельные недочёты. 0 — результат ниже требований, отсутствует либо не может быть использован.</w:t>
            </w:r>
          </w:p>
        </w:tc>
      </w:tr>
      <w:tr w:rsidR="00006CEB" w:rsidRPr="00006CEB" w14:paraId="516CE2B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CA976D1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C4014DB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59432395" w14:textId="0CF96BE6" w:rsidR="00006CEB" w:rsidRPr="00006CEB" w:rsidRDefault="00006CEB" w:rsidP="00006CEB"/>
    <w:p w14:paraId="7FB8EA6F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6. Качество промптов</w:t>
      </w:r>
    </w:p>
    <w:p w14:paraId="7406A652" w14:textId="77777777" w:rsidR="00006CEB" w:rsidRPr="00006CEB" w:rsidRDefault="00006CEB" w:rsidP="00006CEB">
      <w:r w:rsidRPr="00006CEB">
        <w:rPr>
          <w:b/>
          <w:color w:val="1F4E79"/>
          <w:sz w:val="20"/>
        </w:rPr>
        <w:t xml:space="preserve">Аспект 25. Проверка наличия файла с сохраненными </w:t>
      </w:r>
      <w:proofErr w:type="spellStart"/>
      <w:r w:rsidRPr="00006CEB">
        <w:rPr>
          <w:b/>
          <w:color w:val="1F4E79"/>
          <w:sz w:val="20"/>
        </w:rPr>
        <w:t>промптами</w:t>
      </w:r>
      <w:proofErr w:type="spellEnd"/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778DB8D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E279DB0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0D93332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4D45C74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2F9DCDD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69AD764" w14:textId="77777777" w:rsidR="00006CEB" w:rsidRPr="00006CEB" w:rsidRDefault="00006CEB" w:rsidP="007A3F7B">
            <w:r w:rsidRPr="00006CEB">
              <w:rPr>
                <w:sz w:val="16"/>
              </w:rPr>
              <w:t>0.5</w:t>
            </w:r>
          </w:p>
        </w:tc>
      </w:tr>
      <w:tr w:rsidR="00006CEB" w:rsidRPr="00006CEB" w14:paraId="13C2681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8FAF897" w14:textId="77777777" w:rsidR="00006CEB" w:rsidRPr="00006CEB" w:rsidRDefault="00006CEB" w:rsidP="007A3F7B">
            <w:r w:rsidRPr="00006CEB">
              <w:rPr>
                <w:b/>
                <w:sz w:val="16"/>
              </w:rPr>
              <w:lastRenderedPageBreak/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F1F6DC2" w14:textId="77777777" w:rsidR="00006CEB" w:rsidRPr="00006CEB" w:rsidRDefault="00006CEB" w:rsidP="007A3F7B">
            <w:r w:rsidRPr="00006CEB">
              <w:rPr>
                <w:sz w:val="16"/>
              </w:rPr>
              <w:t xml:space="preserve">Проверка наличия файлов с сохраненными </w:t>
            </w:r>
            <w:proofErr w:type="spellStart"/>
            <w:r w:rsidRPr="00006CEB">
              <w:rPr>
                <w:sz w:val="16"/>
              </w:rPr>
              <w:t>промптами</w:t>
            </w:r>
            <w:proofErr w:type="spellEnd"/>
          </w:p>
        </w:tc>
      </w:tr>
      <w:tr w:rsidR="00006CEB" w:rsidRPr="00006CEB" w14:paraId="58A1EF1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4203889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325B51E" w14:textId="77777777" w:rsidR="00006CEB" w:rsidRPr="00006CEB" w:rsidRDefault="00006CEB" w:rsidP="007A3F7B">
            <w:r w:rsidRPr="00006CEB">
              <w:rPr>
                <w:sz w:val="16"/>
              </w:rPr>
              <w:t>Файлы созданы, корректно наименованы, все 5 промптов присутствуют</w:t>
            </w:r>
          </w:p>
        </w:tc>
      </w:tr>
      <w:tr w:rsidR="00006CEB" w:rsidRPr="00006CEB" w14:paraId="770E993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75EA2EB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49D067B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58829F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618A87A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B040D89" w14:textId="77777777" w:rsidR="00006CEB" w:rsidRPr="00006CEB" w:rsidRDefault="00006CEB" w:rsidP="007A3F7B">
            <w:r w:rsidRPr="00006CEB">
              <w:rPr>
                <w:sz w:val="16"/>
              </w:rPr>
              <w:t>0,5 балла — Файлы созданы, корректно наименованы, все 5 промптов присутствуют. 0 баллов — условие не выполнено либо показатель невозможно подтвердить по представленному результату.</w:t>
            </w:r>
          </w:p>
        </w:tc>
      </w:tr>
      <w:tr w:rsidR="00006CEB" w:rsidRPr="00006CEB" w14:paraId="094FDA3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3BEE9D5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E1D68F2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577342B3" w14:textId="57AD0216" w:rsidR="00006CEB" w:rsidRPr="00006CEB" w:rsidRDefault="00006CEB" w:rsidP="00006CEB"/>
    <w:p w14:paraId="7BD2BB3E" w14:textId="77777777" w:rsidR="00006CEB" w:rsidRPr="00006CEB" w:rsidRDefault="00006CEB" w:rsidP="00006CEB">
      <w:pPr>
        <w:pStyle w:val="21"/>
        <w:rPr>
          <w:rFonts w:ascii="Times New Roman" w:hAnsi="Times New Roman"/>
        </w:rPr>
      </w:pPr>
      <w:r w:rsidRPr="00006CEB">
        <w:rPr>
          <w:rFonts w:ascii="Times New Roman" w:hAnsi="Times New Roman"/>
        </w:rPr>
        <w:lastRenderedPageBreak/>
        <w:t xml:space="preserve">В. Интеллектуальный анализ логистических данных </w:t>
      </w:r>
    </w:p>
    <w:p w14:paraId="5E664124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1. Анализ своевременности выгрузки/приёмки</w:t>
      </w:r>
    </w:p>
    <w:p w14:paraId="13DDF997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26. Расчет общего количества выгруженных а/м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5002"/>
        <w:gridCol w:w="5061"/>
      </w:tblGrid>
      <w:tr w:rsidR="00006CEB" w:rsidRPr="00006CEB" w14:paraId="6E0F2F7C" w14:textId="77777777" w:rsidTr="007A3F7B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5BCE4D4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AA38416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485F8F3B" w14:textId="77777777" w:rsidTr="007A3F7B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79D8CAD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22AA097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5100620D" w14:textId="77777777" w:rsidTr="007A3F7B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506A420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AD3235C" w14:textId="77777777" w:rsidR="00006CEB" w:rsidRPr="00006CEB" w:rsidRDefault="00006CEB" w:rsidP="007A3F7B">
            <w:r w:rsidRPr="00006CEB">
              <w:rPr>
                <w:sz w:val="16"/>
              </w:rPr>
              <w:t>Проверка таблицы с расчётами</w:t>
            </w:r>
            <w:r w:rsidRPr="00006CEB">
              <w:rPr>
                <w:sz w:val="16"/>
              </w:rPr>
              <w:br/>
            </w:r>
          </w:p>
        </w:tc>
      </w:tr>
      <w:tr w:rsidR="00006CEB" w:rsidRPr="00006CEB" w14:paraId="11ECEC00" w14:textId="77777777" w:rsidTr="007A3F7B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6BE8091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556E71C" w14:textId="77777777" w:rsidR="00006CEB" w:rsidRPr="00006CEB" w:rsidRDefault="00006CEB" w:rsidP="007A3F7B">
            <w:r w:rsidRPr="00006CEB">
              <w:rPr>
                <w:sz w:val="16"/>
              </w:rPr>
              <w:t>Расчет выполнен, количество выгруженных а/м указано корректно</w:t>
            </w:r>
          </w:p>
        </w:tc>
      </w:tr>
      <w:tr w:rsidR="00006CEB" w:rsidRPr="00006CEB" w14:paraId="276F58DB" w14:textId="77777777" w:rsidTr="007A3F7B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92672C6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30DE74D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004E40EA" w14:textId="77777777" w:rsidTr="007A3F7B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B081E7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F746B8A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полностью: Расчет выполнен, количество выгруженных а/м указано корректно.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17F3ADD9" w14:textId="77777777" w:rsidTr="007A3F7B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51CF1D3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2761AEC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7A6116B3" w14:textId="2335F44A" w:rsidR="00006CEB" w:rsidRPr="00006CEB" w:rsidRDefault="00006CEB" w:rsidP="00006CEB"/>
    <w:p w14:paraId="79B0CC0E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27. Расчет количества вовремя выгруженных а/м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0AB67F6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913F2F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31988E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3720CD5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642DADB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DD2B2C4" w14:textId="77777777" w:rsidR="00006CEB" w:rsidRPr="00006CEB" w:rsidRDefault="00006CEB" w:rsidP="007A3F7B">
            <w:r w:rsidRPr="00006CEB">
              <w:rPr>
                <w:sz w:val="16"/>
              </w:rPr>
              <w:t>2</w:t>
            </w:r>
          </w:p>
        </w:tc>
      </w:tr>
      <w:tr w:rsidR="00006CEB" w:rsidRPr="00006CEB" w14:paraId="04D0680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071542D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6B6FB39" w14:textId="77777777" w:rsidR="00006CEB" w:rsidRPr="00006CEB" w:rsidRDefault="00006CEB" w:rsidP="007A3F7B">
            <w:r w:rsidRPr="00006CEB">
              <w:rPr>
                <w:sz w:val="16"/>
              </w:rPr>
              <w:t>Проверка таблицы с расчётами</w:t>
            </w:r>
            <w:r w:rsidRPr="00006CEB">
              <w:rPr>
                <w:sz w:val="16"/>
              </w:rPr>
              <w:br/>
            </w:r>
          </w:p>
        </w:tc>
      </w:tr>
      <w:tr w:rsidR="00006CEB" w:rsidRPr="00006CEB" w14:paraId="30EFF5B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A332A2C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7E5AB78" w14:textId="77777777" w:rsidR="00006CEB" w:rsidRPr="00006CEB" w:rsidRDefault="00006CEB" w:rsidP="007A3F7B">
            <w:r w:rsidRPr="00006CEB">
              <w:rPr>
                <w:sz w:val="16"/>
              </w:rPr>
              <w:t>Расчет выполнен, количество вовремя выгруженных а/м указано корректно</w:t>
            </w:r>
          </w:p>
        </w:tc>
      </w:tr>
      <w:tr w:rsidR="00006CEB" w:rsidRPr="00006CEB" w14:paraId="25620D3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0B1F5CD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62F732B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FFD22F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DA1DF0E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5F70165" w14:textId="77777777" w:rsidR="00006CEB" w:rsidRPr="00006CEB" w:rsidRDefault="00006CEB" w:rsidP="007A3F7B">
            <w:r w:rsidRPr="00006CEB">
              <w:rPr>
                <w:sz w:val="16"/>
              </w:rPr>
              <w:t>2 балла — Расчет выполнен, количество вовремя выгруженных а/м указано корректно. 1 балл — результат представлен, но допущено одно существенное или несколько несущественных несоответствий; часть данных требует исправления/уточнения. 0 баллов — результат отсутствует или не соответствует заданию.</w:t>
            </w:r>
          </w:p>
        </w:tc>
      </w:tr>
      <w:tr w:rsidR="00006CEB" w:rsidRPr="00006CEB" w14:paraId="3E2BE76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D33E63A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B142067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35587DE2" w14:textId="67E97CBE" w:rsidR="00006CEB" w:rsidRPr="00006CEB" w:rsidRDefault="00006CEB" w:rsidP="00006CEB"/>
    <w:p w14:paraId="1EE2146E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28. Расчёт процента вовремя выгруженных а/м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662ED67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23684D1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092435B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4957B5F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DE5ABD5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EFDCABE" w14:textId="77777777" w:rsidR="00006CEB" w:rsidRPr="00006CEB" w:rsidRDefault="00006CEB" w:rsidP="007A3F7B">
            <w:r w:rsidRPr="00006CEB">
              <w:rPr>
                <w:sz w:val="16"/>
              </w:rPr>
              <w:t>2</w:t>
            </w:r>
          </w:p>
        </w:tc>
      </w:tr>
      <w:tr w:rsidR="00006CEB" w:rsidRPr="00006CEB" w14:paraId="69D01EF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4ED7204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43BEBC0" w14:textId="77777777" w:rsidR="00006CEB" w:rsidRPr="00006CEB" w:rsidRDefault="00006CEB" w:rsidP="007A3F7B">
            <w:r w:rsidRPr="00006CEB">
              <w:rPr>
                <w:sz w:val="16"/>
              </w:rPr>
              <w:t>Проверка таблицы с расчётами</w:t>
            </w:r>
            <w:r w:rsidRPr="00006CEB">
              <w:rPr>
                <w:sz w:val="16"/>
              </w:rPr>
              <w:br/>
            </w:r>
          </w:p>
        </w:tc>
      </w:tr>
      <w:tr w:rsidR="00006CEB" w:rsidRPr="00006CEB" w14:paraId="615F843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04080A8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949D32" w14:textId="77777777" w:rsidR="00006CEB" w:rsidRPr="00006CEB" w:rsidRDefault="00006CEB" w:rsidP="007A3F7B">
            <w:r w:rsidRPr="00006CEB">
              <w:rPr>
                <w:sz w:val="16"/>
              </w:rPr>
              <w:t>Расчет выполнен, процент вовремя выгруженных а/м указан корректно</w:t>
            </w:r>
          </w:p>
        </w:tc>
      </w:tr>
      <w:tr w:rsidR="00006CEB" w:rsidRPr="00006CEB" w14:paraId="3D0791D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8603854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5DBC25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1EF85CD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6719F25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FF32C54" w14:textId="77777777" w:rsidR="00006CEB" w:rsidRPr="00006CEB" w:rsidRDefault="00006CEB" w:rsidP="007A3F7B">
            <w:r w:rsidRPr="00006CEB">
              <w:rPr>
                <w:sz w:val="16"/>
              </w:rPr>
              <w:t>2 балла — Расчет выполнен, процент вовремя выгруженных а/м указан корректно. 1 балл — результат представлен, но допущено одно существенное или несколько несущественных несоответствий; часть данных требует исправления/уточнения. 0 баллов — результат отсутствует или не соответствует заданию.</w:t>
            </w:r>
          </w:p>
        </w:tc>
      </w:tr>
      <w:tr w:rsidR="00006CEB" w:rsidRPr="00006CEB" w14:paraId="6DFA976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90EAB80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2D62FF6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418F3C9C" w14:textId="03637844" w:rsidR="00006CEB" w:rsidRPr="00006CEB" w:rsidRDefault="00006CEB" w:rsidP="00006CEB"/>
    <w:p w14:paraId="2F1516B2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lastRenderedPageBreak/>
        <w:t>2. Анализ своевременности загрузки</w:t>
      </w:r>
    </w:p>
    <w:p w14:paraId="57148554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29. Расчет общего количества загруженных а/м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77B30C5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94BB91D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9095FF4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33AF544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AEDA426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9BF1C58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632056F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8420362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788B8A4" w14:textId="77777777" w:rsidR="00006CEB" w:rsidRPr="00006CEB" w:rsidRDefault="00006CEB" w:rsidP="007A3F7B">
            <w:r w:rsidRPr="00006CEB">
              <w:rPr>
                <w:sz w:val="16"/>
              </w:rPr>
              <w:t>Проверка таблицы с расчётами</w:t>
            </w:r>
            <w:r w:rsidRPr="00006CEB">
              <w:rPr>
                <w:sz w:val="16"/>
              </w:rPr>
              <w:br/>
            </w:r>
          </w:p>
        </w:tc>
      </w:tr>
      <w:tr w:rsidR="00006CEB" w:rsidRPr="00006CEB" w14:paraId="3AFC7E2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AB48D47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B9CD74D" w14:textId="77777777" w:rsidR="00006CEB" w:rsidRPr="00006CEB" w:rsidRDefault="00006CEB" w:rsidP="007A3F7B">
            <w:r w:rsidRPr="00006CEB">
              <w:rPr>
                <w:sz w:val="16"/>
              </w:rPr>
              <w:t>Расчет выполнен, количество загруженных а/м указано корректно</w:t>
            </w:r>
          </w:p>
        </w:tc>
      </w:tr>
      <w:tr w:rsidR="00006CEB" w:rsidRPr="00006CEB" w14:paraId="67EF63D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37FE467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C69F52B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3D9A92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5D5F430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C05C168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полностью: Расчет выполнен, количество загруженных а/м указано корректно.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02E98FF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03BB029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CE1F10E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55449D2B" w14:textId="1A098A1E" w:rsidR="00006CEB" w:rsidRPr="00006CEB" w:rsidRDefault="00006CEB" w:rsidP="00006CEB"/>
    <w:p w14:paraId="444E5B6E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30. Расчет количества вовремя загруженных а/м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741D313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166F85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0C0EBA7" w14:textId="77777777" w:rsidR="00006CEB" w:rsidRPr="00006CEB" w:rsidRDefault="00006CEB" w:rsidP="007A3F7B">
            <w:r w:rsidRPr="00006CEB">
              <w:rPr>
                <w:sz w:val="16"/>
              </w:rPr>
              <w:t>Судейская (С)</w:t>
            </w:r>
          </w:p>
        </w:tc>
      </w:tr>
      <w:tr w:rsidR="00006CEB" w:rsidRPr="00006CEB" w14:paraId="6E96124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EF5289A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E2362E7" w14:textId="77777777" w:rsidR="00006CEB" w:rsidRPr="00006CEB" w:rsidRDefault="00006CEB" w:rsidP="007A3F7B">
            <w:r w:rsidRPr="00006CEB">
              <w:rPr>
                <w:sz w:val="16"/>
              </w:rPr>
              <w:t>2</w:t>
            </w:r>
          </w:p>
        </w:tc>
      </w:tr>
      <w:tr w:rsidR="00006CEB" w:rsidRPr="00006CEB" w14:paraId="0EFA35A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48303F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26F9D82" w14:textId="77777777" w:rsidR="00006CEB" w:rsidRPr="00006CEB" w:rsidRDefault="00006CEB" w:rsidP="007A3F7B">
            <w:r w:rsidRPr="00006CEB">
              <w:rPr>
                <w:sz w:val="16"/>
              </w:rPr>
              <w:t>Проверка таблицы с расчётами</w:t>
            </w:r>
            <w:r w:rsidRPr="00006CEB">
              <w:rPr>
                <w:sz w:val="16"/>
              </w:rPr>
              <w:br/>
            </w:r>
          </w:p>
        </w:tc>
      </w:tr>
      <w:tr w:rsidR="00006CEB" w:rsidRPr="00006CEB" w14:paraId="2056F4F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FEA298F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5491928" w14:textId="77777777" w:rsidR="00006CEB" w:rsidRPr="00006CEB" w:rsidRDefault="00006CEB" w:rsidP="007A3F7B">
            <w:r w:rsidRPr="00006CEB">
              <w:rPr>
                <w:sz w:val="16"/>
              </w:rPr>
              <w:t>Расчет выполнен, количество вовремя загруженных а/м указано корректно</w:t>
            </w:r>
          </w:p>
        </w:tc>
      </w:tr>
      <w:tr w:rsidR="00006CEB" w:rsidRPr="00006CEB" w14:paraId="47BABAE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2FF7A1F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DFCD66B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0AB8362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1A24A86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A11DF82" w14:textId="77777777" w:rsidR="00006CEB" w:rsidRPr="00006CEB" w:rsidRDefault="00006CEB" w:rsidP="007A3F7B">
            <w:r w:rsidRPr="00006CEB">
              <w:rPr>
                <w:sz w:val="16"/>
              </w:rPr>
              <w:t>3 — идеальный/превосходный результат: решение полностью соответствует задаче, логично, убедительно, без ошибок и применимо на практике. 2 — соответствует требованиям и в определённой степени превосходит их; имеются только малые недочёты. 1 — соответствует установленным требованиям, но без выраженного превышения; присутствуют отдельные недочёты. 0 — результат ниже требований, отсутствует либо не может быть использован.</w:t>
            </w:r>
          </w:p>
        </w:tc>
      </w:tr>
      <w:tr w:rsidR="00006CEB" w:rsidRPr="00006CEB" w14:paraId="1C8D501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801306E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0ABDEC0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7445F16B" w14:textId="7B046A53" w:rsidR="00006CEB" w:rsidRPr="00006CEB" w:rsidRDefault="00006CEB" w:rsidP="00006CEB"/>
    <w:p w14:paraId="3A4B9420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3. Расчёт среднего времени, оформление</w:t>
      </w:r>
    </w:p>
    <w:p w14:paraId="007E6C04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31. Расчёт среднего времени показателей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0C41F55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028782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5154698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1FB2A13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96D208B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A865D35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694FB38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2DF37C3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86AEE95" w14:textId="77777777" w:rsidR="00006CEB" w:rsidRPr="00006CEB" w:rsidRDefault="00006CEB" w:rsidP="007A3F7B">
            <w:r w:rsidRPr="00006CEB">
              <w:rPr>
                <w:sz w:val="16"/>
              </w:rPr>
              <w:t>Проверка таблицы с расчётами</w:t>
            </w:r>
            <w:r w:rsidRPr="00006CEB">
              <w:rPr>
                <w:sz w:val="16"/>
              </w:rPr>
              <w:br/>
            </w:r>
          </w:p>
        </w:tc>
      </w:tr>
      <w:tr w:rsidR="00006CEB" w:rsidRPr="00006CEB" w14:paraId="103E599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1A817DE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8A86BDA" w14:textId="77777777" w:rsidR="00006CEB" w:rsidRPr="00006CEB" w:rsidRDefault="00006CEB" w:rsidP="007A3F7B">
            <w:r w:rsidRPr="00006CEB">
              <w:rPr>
                <w:sz w:val="16"/>
              </w:rPr>
              <w:t>Все четыре показателя рассчитаны корректно</w:t>
            </w:r>
          </w:p>
        </w:tc>
      </w:tr>
      <w:tr w:rsidR="00006CEB" w:rsidRPr="00006CEB" w14:paraId="7A87AB9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300F0EB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6273E24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439AC7A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1CEA8C1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02CD958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полностью: Все четыре показателя рассчитаны корректно.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03C57EF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3EA44D6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D5F802F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4AA589C0" w14:textId="736FF2A7" w:rsidR="00006CEB" w:rsidRPr="00006CEB" w:rsidRDefault="00006CEB" w:rsidP="00006CEB"/>
    <w:p w14:paraId="4BA25C6C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32. Оформление таблиц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43E6047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EC074A0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846EC5A" w14:textId="77777777" w:rsidR="00006CEB" w:rsidRPr="00006CEB" w:rsidRDefault="00006CEB" w:rsidP="007A3F7B">
            <w:r w:rsidRPr="00006CEB">
              <w:rPr>
                <w:sz w:val="16"/>
              </w:rPr>
              <w:t>Судейская (С)</w:t>
            </w:r>
          </w:p>
        </w:tc>
      </w:tr>
      <w:tr w:rsidR="00006CEB" w:rsidRPr="00006CEB" w14:paraId="2F06BA2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A457BC1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6A97C00" w14:textId="77777777" w:rsidR="00006CEB" w:rsidRPr="00006CEB" w:rsidRDefault="00006CEB" w:rsidP="007A3F7B">
            <w:r w:rsidRPr="00006CEB">
              <w:rPr>
                <w:sz w:val="16"/>
              </w:rPr>
              <w:t>2</w:t>
            </w:r>
          </w:p>
        </w:tc>
      </w:tr>
      <w:tr w:rsidR="00006CEB" w:rsidRPr="00006CEB" w14:paraId="264A0A9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020662D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5FC976C" w14:textId="77777777" w:rsidR="00006CEB" w:rsidRPr="00006CEB" w:rsidRDefault="00006CEB" w:rsidP="007A3F7B">
            <w:r w:rsidRPr="00006CEB">
              <w:rPr>
                <w:sz w:val="16"/>
              </w:rPr>
              <w:t>Проверка представленного результата по материалам конкурсного задания и сопоставление с установленным требованием.</w:t>
            </w:r>
          </w:p>
        </w:tc>
      </w:tr>
      <w:tr w:rsidR="00006CEB" w:rsidRPr="00006CEB" w14:paraId="4EAF903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184FC1B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5C84297" w14:textId="77777777" w:rsidR="00006CEB" w:rsidRPr="00006CEB" w:rsidRDefault="00006CEB" w:rsidP="007A3F7B">
            <w:r w:rsidRPr="00006CEB">
              <w:rPr>
                <w:sz w:val="16"/>
              </w:rPr>
              <w:t>Результат должен быть представлен, читаем, воспроизводим и соответствовать поставленной профессиональной задаче.</w:t>
            </w:r>
          </w:p>
        </w:tc>
      </w:tr>
      <w:tr w:rsidR="00006CEB" w:rsidRPr="00006CEB" w14:paraId="1BF7D6C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03B9E56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A3630B8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1A1D830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F6E177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33457EA" w14:textId="77777777" w:rsidR="00006CEB" w:rsidRPr="00006CEB" w:rsidRDefault="00006CEB" w:rsidP="007A3F7B">
            <w:r w:rsidRPr="00006CEB">
              <w:rPr>
                <w:sz w:val="16"/>
              </w:rPr>
              <w:t>3 — идеальный/превосходный результат: решение полностью соответствует задаче, логично, убедительно, без ошибок и применимо на практике. 2 — соответствует требованиям и в определённой степени превосходит их; имеются только малые недочёты. 1 — соответствует установленным требованиям, но без выраженного превышения; присутствуют отдельные недочёты. 0 — результат ниже требований, отсутствует либо не может быть использован.</w:t>
            </w:r>
          </w:p>
        </w:tc>
      </w:tr>
      <w:tr w:rsidR="00006CEB" w:rsidRPr="00006CEB" w14:paraId="69D9793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9376C6A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E472168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570BCBB5" w14:textId="28BCDE4A" w:rsidR="00006CEB" w:rsidRPr="00006CEB" w:rsidRDefault="00006CEB" w:rsidP="00006CEB"/>
    <w:p w14:paraId="7A92B658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4. Документирование диалога с нейросетью</w:t>
      </w:r>
    </w:p>
    <w:p w14:paraId="696A34C5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33. Наличие сохранённого лога диалога с нейросетью по всем этапам анализа.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1288EDB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A774B80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D98307D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0719F62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A14A288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4AC0A74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6ED1AEC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A062E3D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A288060" w14:textId="77777777" w:rsidR="00006CEB" w:rsidRPr="00006CEB" w:rsidRDefault="00006CEB" w:rsidP="007A3F7B">
            <w:r w:rsidRPr="00006CEB">
              <w:rPr>
                <w:sz w:val="16"/>
              </w:rPr>
              <w:t>Проверка наличия файла с полным логом.</w:t>
            </w:r>
          </w:p>
        </w:tc>
      </w:tr>
      <w:tr w:rsidR="00006CEB" w:rsidRPr="00006CEB" w14:paraId="15179D8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D2AE234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134E3E4" w14:textId="77777777" w:rsidR="00006CEB" w:rsidRPr="00006CEB" w:rsidRDefault="00006CEB" w:rsidP="007A3F7B">
            <w:r w:rsidRPr="00006CEB">
              <w:rPr>
                <w:sz w:val="16"/>
              </w:rPr>
              <w:t>Лог содержит вопросы и ответы по всем этапам анализа.</w:t>
            </w:r>
          </w:p>
        </w:tc>
      </w:tr>
      <w:tr w:rsidR="00006CEB" w:rsidRPr="00006CEB" w14:paraId="4B35437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603666A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B7CBB97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C7994A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56AA54B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753FF64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Лог содержит вопросы и ответы по всем этапам </w:t>
            </w:r>
            <w:proofErr w:type="gramStart"/>
            <w:r w:rsidRPr="00006CEB">
              <w:rPr>
                <w:sz w:val="16"/>
              </w:rPr>
              <w:t>анализа..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549DDF8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F4928FC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B5FC54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47945285" w14:textId="70A88CD4" w:rsidR="00006CEB" w:rsidRPr="00006CEB" w:rsidRDefault="00006CEB" w:rsidP="00006CEB"/>
    <w:p w14:paraId="202E9F6C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34. Соблюдение требований санитарных норм при работе за компьютером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7800CA4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7A6A350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D40CEE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0F40A97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15CA1AA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9B2E679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2453D25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EB31214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6C951CB" w14:textId="77777777" w:rsidR="00006CEB" w:rsidRPr="00006CEB" w:rsidRDefault="00006CEB" w:rsidP="007A3F7B">
            <w:r w:rsidRPr="00006CEB">
              <w:rPr>
                <w:sz w:val="16"/>
              </w:rPr>
              <w:t>Конкурсант соблюдает требования санитарных норм при работе за компьютером</w:t>
            </w:r>
          </w:p>
        </w:tc>
      </w:tr>
      <w:tr w:rsidR="00006CEB" w:rsidRPr="00006CEB" w14:paraId="0DA2286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EB9BF68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6F0C428" w14:textId="77777777" w:rsidR="00006CEB" w:rsidRPr="00006CEB" w:rsidRDefault="00006CEB" w:rsidP="007A3F7B">
            <w:r w:rsidRPr="00006CEB">
              <w:rPr>
                <w:sz w:val="16"/>
              </w:rPr>
              <w:t>Результат должен быть представлен, читаем, воспроизводим и соответствовать поставленной профессиональной задаче.</w:t>
            </w:r>
          </w:p>
        </w:tc>
      </w:tr>
      <w:tr w:rsidR="00006CEB" w:rsidRPr="00006CEB" w14:paraId="1A12472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0F479E5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DF4F971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4C56A3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A419577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10FC355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</w:t>
            </w:r>
            <w:proofErr w:type="gramStart"/>
            <w:r w:rsidRPr="00006CEB">
              <w:rPr>
                <w:sz w:val="16"/>
              </w:rPr>
              <w:t>: 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7F6566A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87E399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C33197B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70205FA5" w14:textId="0D2F99F4" w:rsidR="00006CEB" w:rsidRPr="00006CEB" w:rsidRDefault="00006CEB" w:rsidP="00006CEB"/>
    <w:p w14:paraId="25023FB1" w14:textId="77777777" w:rsidR="00006CEB" w:rsidRPr="00006CEB" w:rsidRDefault="00006CEB" w:rsidP="00006CEB">
      <w:pPr>
        <w:pStyle w:val="21"/>
        <w:rPr>
          <w:rFonts w:ascii="Times New Roman" w:hAnsi="Times New Roman"/>
        </w:rPr>
      </w:pPr>
      <w:r w:rsidRPr="00006CEB">
        <w:rPr>
          <w:rFonts w:ascii="Times New Roman" w:hAnsi="Times New Roman"/>
        </w:rPr>
        <w:lastRenderedPageBreak/>
        <w:t>Г. Разработка требований к перевозке опасных грузов по ДОПОГ с помощью ИИ</w:t>
      </w:r>
    </w:p>
    <w:p w14:paraId="625241CA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 xml:space="preserve">1. Этап 1. Создание </w:t>
      </w:r>
      <w:proofErr w:type="spellStart"/>
      <w:r w:rsidRPr="00006CEB">
        <w:rPr>
          <w:rFonts w:ascii="Times New Roman" w:hAnsi="Times New Roman" w:cs="Times New Roman"/>
        </w:rPr>
        <w:t>промпт</w:t>
      </w:r>
      <w:proofErr w:type="spellEnd"/>
      <w:r w:rsidRPr="00006CEB">
        <w:rPr>
          <w:rFonts w:ascii="Times New Roman" w:hAnsi="Times New Roman" w:cs="Times New Roman"/>
        </w:rPr>
        <w:t>-шаблона на основе документации ДОПОГ</w:t>
      </w:r>
    </w:p>
    <w:p w14:paraId="08B2D015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35. Использование предоставленной текстовой документации по ДОПОГ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5DB1767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EE5661B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18B07A7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5C4DA2D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C19D903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6A753FC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212C0EB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96C1594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2848697" w14:textId="77777777" w:rsidR="00006CEB" w:rsidRPr="00006CEB" w:rsidRDefault="00006CEB" w:rsidP="007A3F7B">
            <w:r w:rsidRPr="00006CEB">
              <w:rPr>
                <w:sz w:val="16"/>
              </w:rPr>
              <w:t>Проверка отражения требований ДОПОГ в шаблоне и итоговых материалах.</w:t>
            </w:r>
          </w:p>
        </w:tc>
      </w:tr>
      <w:tr w:rsidR="00006CEB" w:rsidRPr="00006CEB" w14:paraId="661A60B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23C9337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8E86292" w14:textId="77777777" w:rsidR="00006CEB" w:rsidRPr="00006CEB" w:rsidRDefault="00006CEB" w:rsidP="007A3F7B">
            <w:r w:rsidRPr="00006CEB">
              <w:rPr>
                <w:sz w:val="16"/>
              </w:rPr>
              <w:t>Шаблон и ответы опираются на предоставленную документацию ДОПОГ, ключевые требования не искажены.</w:t>
            </w:r>
          </w:p>
        </w:tc>
      </w:tr>
      <w:tr w:rsidR="00006CEB" w:rsidRPr="00006CEB" w14:paraId="718D2C0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CFD38FB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97FA942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5129A7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FDF0DB1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B1D1099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Шаблон и ответы опираются на предоставленную документацию ДОПОГ, ключевые требования не </w:t>
            </w:r>
            <w:proofErr w:type="gramStart"/>
            <w:r w:rsidRPr="00006CEB">
              <w:rPr>
                <w:sz w:val="16"/>
              </w:rPr>
              <w:t>искажены..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3B13690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5BDB69B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A132231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72B0DFFF" w14:textId="7631DFB5" w:rsidR="00006CEB" w:rsidRPr="00006CEB" w:rsidRDefault="00006CEB" w:rsidP="00006CEB"/>
    <w:p w14:paraId="068E2B28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36. Наличие корректного структурированного шаблона с заполняемыми полями для кейса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3C3256F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71A5834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8B67EFB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4BEB82F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23E741A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0F902C1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37C5E37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50B8024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53FB314" w14:textId="77777777" w:rsidR="00006CEB" w:rsidRPr="00006CEB" w:rsidRDefault="00006CEB" w:rsidP="007A3F7B">
            <w:r w:rsidRPr="00006CEB">
              <w:rPr>
                <w:sz w:val="16"/>
              </w:rPr>
              <w:t xml:space="preserve">Проверка наличия </w:t>
            </w:r>
            <w:proofErr w:type="gramStart"/>
            <w:r w:rsidRPr="00006CEB">
              <w:rPr>
                <w:sz w:val="16"/>
              </w:rPr>
              <w:t>корректных  полей</w:t>
            </w:r>
            <w:proofErr w:type="gramEnd"/>
            <w:r w:rsidRPr="00006CEB">
              <w:rPr>
                <w:sz w:val="16"/>
              </w:rPr>
              <w:t>: груз, маршрут, упаковка, масса, транспорт, класс опасности, транспортная категория.</w:t>
            </w:r>
          </w:p>
        </w:tc>
      </w:tr>
      <w:tr w:rsidR="00006CEB" w:rsidRPr="00006CEB" w14:paraId="12CACD4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DB497A9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42B0E27" w14:textId="77777777" w:rsidR="00006CEB" w:rsidRPr="00006CEB" w:rsidRDefault="00006CEB" w:rsidP="007A3F7B">
            <w:r w:rsidRPr="00006CEB">
              <w:rPr>
                <w:sz w:val="16"/>
              </w:rPr>
              <w:t>Шаблон содержит все обязательные поля и задает корректный порядок анализа перевозки.</w:t>
            </w:r>
          </w:p>
        </w:tc>
      </w:tr>
      <w:tr w:rsidR="00006CEB" w:rsidRPr="00006CEB" w14:paraId="78E8A1D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930FD59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77404CB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CDB9B1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F954A2A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D4AE261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Шаблон содержит все обязательные поля и задает корректный порядок анализа </w:t>
            </w:r>
            <w:proofErr w:type="gramStart"/>
            <w:r w:rsidRPr="00006CEB">
              <w:rPr>
                <w:sz w:val="16"/>
              </w:rPr>
              <w:t>перевозки..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2236CE2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FDAE614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BB963CF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2B903CE3" w14:textId="72601A30" w:rsidR="00006CEB" w:rsidRPr="00006CEB" w:rsidRDefault="00006CEB" w:rsidP="00006CEB"/>
    <w:p w14:paraId="577C8E34" w14:textId="77777777" w:rsidR="00006CEB" w:rsidRPr="00006CEB" w:rsidRDefault="00006CEB" w:rsidP="00006CEB">
      <w:r w:rsidRPr="00006CEB">
        <w:rPr>
          <w:b/>
          <w:color w:val="1F4E79"/>
          <w:sz w:val="20"/>
        </w:rPr>
        <w:t xml:space="preserve">Аспект 37. Сохранение шаблона для нейросети в </w:t>
      </w:r>
      <w:proofErr w:type="gramStart"/>
      <w:r w:rsidRPr="00006CEB">
        <w:rPr>
          <w:b/>
          <w:color w:val="1F4E79"/>
          <w:sz w:val="20"/>
        </w:rPr>
        <w:t>формате .</w:t>
      </w:r>
      <w:proofErr w:type="spellStart"/>
      <w:r w:rsidRPr="00006CEB">
        <w:rPr>
          <w:b/>
          <w:color w:val="1F4E79"/>
          <w:sz w:val="20"/>
        </w:rPr>
        <w:t>Docx</w:t>
      </w:r>
      <w:proofErr w:type="spellEnd"/>
      <w:proofErr w:type="gramEnd"/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222A031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0685481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D7EBD1F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587F8FF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0C53F01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A0EE54C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4DFD467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0C1E9A4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A2D114C" w14:textId="77777777" w:rsidR="00006CEB" w:rsidRPr="00006CEB" w:rsidRDefault="00006CEB" w:rsidP="007A3F7B">
            <w:r w:rsidRPr="00006CEB">
              <w:rPr>
                <w:sz w:val="16"/>
              </w:rPr>
              <w:t xml:space="preserve">Проверка наличия отдельного </w:t>
            </w:r>
            <w:proofErr w:type="gramStart"/>
            <w:r w:rsidRPr="00006CEB">
              <w:rPr>
                <w:sz w:val="16"/>
              </w:rPr>
              <w:t>файла .</w:t>
            </w:r>
            <w:proofErr w:type="spellStart"/>
            <w:r w:rsidRPr="00006CEB">
              <w:rPr>
                <w:sz w:val="16"/>
              </w:rPr>
              <w:t>Docx</w:t>
            </w:r>
            <w:proofErr w:type="spellEnd"/>
            <w:proofErr w:type="gramEnd"/>
            <w:r w:rsidRPr="00006CEB">
              <w:rPr>
                <w:sz w:val="16"/>
              </w:rPr>
              <w:t xml:space="preserve">, </w:t>
            </w:r>
            <w:proofErr w:type="spellStart"/>
            <w:r w:rsidRPr="00006CEB">
              <w:rPr>
                <w:sz w:val="16"/>
              </w:rPr>
              <w:t>содержайщий</w:t>
            </w:r>
            <w:proofErr w:type="spellEnd"/>
            <w:r w:rsidRPr="00006CEB">
              <w:rPr>
                <w:sz w:val="16"/>
              </w:rPr>
              <w:t xml:space="preserve"> чёткий, корректный шаблон ДОПОГ</w:t>
            </w:r>
          </w:p>
        </w:tc>
      </w:tr>
      <w:tr w:rsidR="00006CEB" w:rsidRPr="00006CEB" w14:paraId="48FCC68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885CD88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02A7CA7" w14:textId="77777777" w:rsidR="00006CEB" w:rsidRPr="00006CEB" w:rsidRDefault="00006CEB" w:rsidP="007A3F7B">
            <w:proofErr w:type="gramStart"/>
            <w:r w:rsidRPr="00006CEB">
              <w:rPr>
                <w:sz w:val="16"/>
              </w:rPr>
              <w:t>Файл .</w:t>
            </w:r>
            <w:proofErr w:type="spellStart"/>
            <w:r w:rsidRPr="00006CEB">
              <w:rPr>
                <w:sz w:val="16"/>
              </w:rPr>
              <w:t>Docx</w:t>
            </w:r>
            <w:proofErr w:type="spellEnd"/>
            <w:proofErr w:type="gramEnd"/>
            <w:r w:rsidRPr="00006CEB">
              <w:rPr>
                <w:sz w:val="16"/>
              </w:rPr>
              <w:t xml:space="preserve"> создан, содержит чёткий, корректный шаблон ДОПОГ</w:t>
            </w:r>
          </w:p>
        </w:tc>
      </w:tr>
      <w:tr w:rsidR="00006CEB" w:rsidRPr="00006CEB" w14:paraId="5AE6935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458AA78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8908260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70679C8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AAF2AD3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0ABFAA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</w:t>
            </w:r>
            <w:proofErr w:type="gramStart"/>
            <w:r w:rsidRPr="00006CEB">
              <w:rPr>
                <w:sz w:val="16"/>
              </w:rPr>
              <w:t>Файл .</w:t>
            </w:r>
            <w:proofErr w:type="spellStart"/>
            <w:r w:rsidRPr="00006CEB">
              <w:rPr>
                <w:sz w:val="16"/>
              </w:rPr>
              <w:t>Docx</w:t>
            </w:r>
            <w:proofErr w:type="spellEnd"/>
            <w:proofErr w:type="gramEnd"/>
            <w:r w:rsidRPr="00006CEB">
              <w:rPr>
                <w:sz w:val="16"/>
              </w:rPr>
              <w:t xml:space="preserve"> создан, содержит чёткий, корректный шаблон ДОПОГ.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3F3F0DC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1EC8A42" w14:textId="77777777" w:rsidR="00006CEB" w:rsidRPr="00006CEB" w:rsidRDefault="00006CEB" w:rsidP="007A3F7B">
            <w:r w:rsidRPr="00006CEB">
              <w:rPr>
                <w:b/>
                <w:sz w:val="16"/>
              </w:rPr>
              <w:lastRenderedPageBreak/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A80EE33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71000020" w14:textId="6BD991F4" w:rsidR="00006CEB" w:rsidRPr="00006CEB" w:rsidRDefault="00006CEB" w:rsidP="00006CEB"/>
    <w:p w14:paraId="2811C95B" w14:textId="77777777" w:rsidR="00006CEB" w:rsidRPr="00006CEB" w:rsidRDefault="00006CEB" w:rsidP="00006CEB">
      <w:r w:rsidRPr="00006CEB">
        <w:rPr>
          <w:b/>
          <w:color w:val="1F4E79"/>
          <w:sz w:val="20"/>
        </w:rPr>
        <w:t xml:space="preserve">Аспект 38. Универсальность и </w:t>
      </w:r>
      <w:proofErr w:type="spellStart"/>
      <w:r w:rsidRPr="00006CEB">
        <w:rPr>
          <w:b/>
          <w:color w:val="1F4E79"/>
          <w:sz w:val="20"/>
        </w:rPr>
        <w:t>проверяемость</w:t>
      </w:r>
      <w:proofErr w:type="spellEnd"/>
      <w:r w:rsidRPr="00006CEB">
        <w:rPr>
          <w:b/>
          <w:color w:val="1F4E79"/>
          <w:sz w:val="20"/>
        </w:rPr>
        <w:t xml:space="preserve"> шаблона.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653653D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D667A1B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F6733AD" w14:textId="77777777" w:rsidR="00006CEB" w:rsidRPr="00006CEB" w:rsidRDefault="00006CEB" w:rsidP="007A3F7B">
            <w:r w:rsidRPr="00006CEB">
              <w:rPr>
                <w:sz w:val="16"/>
              </w:rPr>
              <w:t>Судейская (С)</w:t>
            </w:r>
          </w:p>
        </w:tc>
      </w:tr>
      <w:tr w:rsidR="00006CEB" w:rsidRPr="00006CEB" w14:paraId="01B65A8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03AE014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DB346F8" w14:textId="77777777" w:rsidR="00006CEB" w:rsidRPr="00006CEB" w:rsidRDefault="00006CEB" w:rsidP="007A3F7B">
            <w:r w:rsidRPr="00006CEB">
              <w:rPr>
                <w:sz w:val="16"/>
              </w:rPr>
              <w:t>0.5</w:t>
            </w:r>
          </w:p>
        </w:tc>
      </w:tr>
      <w:tr w:rsidR="00006CEB" w:rsidRPr="00006CEB" w14:paraId="7EBB850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BBCD7D8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6B166A5" w14:textId="77777777" w:rsidR="00006CEB" w:rsidRPr="00006CEB" w:rsidRDefault="00006CEB" w:rsidP="007A3F7B">
            <w:r w:rsidRPr="00006CEB">
              <w:rPr>
                <w:sz w:val="16"/>
              </w:rPr>
              <w:t>Проверка представленного результата по материалам конкурсного задания и сопоставление с установленным требованием.</w:t>
            </w:r>
          </w:p>
        </w:tc>
      </w:tr>
      <w:tr w:rsidR="00006CEB" w:rsidRPr="00006CEB" w14:paraId="2BA1167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AEA78FC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030650B" w14:textId="77777777" w:rsidR="00006CEB" w:rsidRPr="00006CEB" w:rsidRDefault="00006CEB" w:rsidP="007A3F7B">
            <w:r w:rsidRPr="00006CEB">
              <w:rPr>
                <w:sz w:val="16"/>
              </w:rPr>
              <w:t>Результат должен быть представлен, читаем, воспроизводим и соответствовать поставленной профессиональной задаче.</w:t>
            </w:r>
          </w:p>
        </w:tc>
      </w:tr>
      <w:tr w:rsidR="00006CEB" w:rsidRPr="00006CEB" w14:paraId="5DEE186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DE780EF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54A4963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10E476C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22B2587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C4B540F" w14:textId="77777777" w:rsidR="00006CEB" w:rsidRPr="00006CEB" w:rsidRDefault="00006CEB" w:rsidP="007A3F7B">
            <w:r w:rsidRPr="00006CEB">
              <w:rPr>
                <w:sz w:val="16"/>
              </w:rPr>
              <w:t>3 — идеальный/превосходный результат: решение полностью соответствует задаче, логично, убедительно, без ошибок и применимо на практике. 2 — соответствует требованиям и в определённой степени превосходит их; имеются только малые недочёты. 1 — соответствует установленным требованиям, но без выраженного превышения; присутствуют отдельные недочёты. 0 — результат ниже требований, отсутствует либо не может быть использован.</w:t>
            </w:r>
          </w:p>
        </w:tc>
      </w:tr>
      <w:tr w:rsidR="00006CEB" w:rsidRPr="00006CEB" w14:paraId="424B15D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7AD7408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449122D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55911272" w14:textId="14C13AD9" w:rsidR="00006CEB" w:rsidRPr="00006CEB" w:rsidRDefault="00006CEB" w:rsidP="00006CEB"/>
    <w:p w14:paraId="397D949A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2. Этап 2. Применение шаблона к пяти кейсам перевозки химических веществ</w:t>
      </w:r>
    </w:p>
    <w:p w14:paraId="21BAB515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39. Анализ выполнен для всех 5 представленных кейсов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5F80857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2C1B801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CBCBBE2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587FBBA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08C5708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2F3A7F9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6873190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74F8284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04EC1F2" w14:textId="77777777" w:rsidR="00006CEB" w:rsidRPr="00006CEB" w:rsidRDefault="00006CEB" w:rsidP="007A3F7B">
            <w:r w:rsidRPr="00006CEB">
              <w:rPr>
                <w:sz w:val="16"/>
              </w:rPr>
              <w:t>Проверка наличия отдельного анализа по всем 5 кейсам</w:t>
            </w:r>
          </w:p>
        </w:tc>
      </w:tr>
      <w:tr w:rsidR="00006CEB" w:rsidRPr="00006CEB" w14:paraId="156A154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29449FC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DE71700" w14:textId="77777777" w:rsidR="00006CEB" w:rsidRPr="00006CEB" w:rsidRDefault="00006CEB" w:rsidP="007A3F7B">
            <w:r w:rsidRPr="00006CEB">
              <w:rPr>
                <w:sz w:val="16"/>
              </w:rPr>
              <w:t>По каждому из 5 кейсов сформирован полный пакет требований.</w:t>
            </w:r>
          </w:p>
        </w:tc>
      </w:tr>
      <w:tr w:rsidR="00006CEB" w:rsidRPr="00006CEB" w14:paraId="6F3D566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1BFC43A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4D7A0B6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CB99FF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F29C4E1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072BC97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По каждому из 5 кейсов сформирован полный пакет </w:t>
            </w:r>
            <w:proofErr w:type="gramStart"/>
            <w:r w:rsidRPr="00006CEB">
              <w:rPr>
                <w:sz w:val="16"/>
              </w:rPr>
              <w:t>требований..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0CA4141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83A4F33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FFD1F3B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0DA49C24" w14:textId="53FB5E63" w:rsidR="00006CEB" w:rsidRPr="00006CEB" w:rsidRDefault="00006CEB" w:rsidP="00006CEB"/>
    <w:p w14:paraId="7F06D15D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40. Перечень обязательных документов по каждому кейсу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77E474E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39AD725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63C71BF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1675ABC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2662E9F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1735BE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55C98B6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B4B4DDA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2F68141" w14:textId="77777777" w:rsidR="00006CEB" w:rsidRPr="00006CEB" w:rsidRDefault="00006CEB" w:rsidP="007A3F7B">
            <w:r w:rsidRPr="00006CEB">
              <w:rPr>
                <w:sz w:val="16"/>
              </w:rPr>
              <w:t>Проверка полноты перечня документов с учетом класса опасности, количества, упаковки и маршрута.</w:t>
            </w:r>
          </w:p>
        </w:tc>
      </w:tr>
      <w:tr w:rsidR="00006CEB" w:rsidRPr="00006CEB" w14:paraId="42EAFFE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FF4F03D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2B1327E" w14:textId="77777777" w:rsidR="00006CEB" w:rsidRPr="00006CEB" w:rsidRDefault="00006CEB" w:rsidP="007A3F7B">
            <w:r w:rsidRPr="00006CEB">
              <w:rPr>
                <w:sz w:val="16"/>
              </w:rPr>
              <w:t>Для каждого кейса указан полный перечень обязательных документов сопровождения.</w:t>
            </w:r>
          </w:p>
        </w:tc>
      </w:tr>
      <w:tr w:rsidR="00006CEB" w:rsidRPr="00006CEB" w14:paraId="4A2F56D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C687C50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F75EDC4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37577AC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5233965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35D8F84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Для каждого кейса указан полный перечень обязательных документов </w:t>
            </w:r>
            <w:proofErr w:type="gramStart"/>
            <w:r w:rsidRPr="00006CEB">
              <w:rPr>
                <w:sz w:val="16"/>
              </w:rPr>
              <w:t>сопровождения..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0602053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20E8E4C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375B733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168E8877" w14:textId="6D60E7B6" w:rsidR="00006CEB" w:rsidRPr="00006CEB" w:rsidRDefault="00006CEB" w:rsidP="00006CEB"/>
    <w:p w14:paraId="7515F845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41. Корректное распределение ответственности за оформление и наличие документов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71F5DB7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6E2745D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896F306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4E6720D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FF2079F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31B6E67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0B6E4DD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5638D28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72B1917" w14:textId="77777777" w:rsidR="00006CEB" w:rsidRPr="00006CEB" w:rsidRDefault="00006CEB" w:rsidP="007A3F7B">
            <w:r w:rsidRPr="00006CEB">
              <w:rPr>
                <w:sz w:val="16"/>
              </w:rPr>
              <w:t>Проверка корректного указания ответственных участников перевозочного процесса по каждому документу.</w:t>
            </w:r>
          </w:p>
        </w:tc>
      </w:tr>
      <w:tr w:rsidR="00006CEB" w:rsidRPr="00006CEB" w14:paraId="6C915D4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1ADEE34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8980F58" w14:textId="77777777" w:rsidR="00006CEB" w:rsidRPr="00006CEB" w:rsidRDefault="00006CEB" w:rsidP="007A3F7B">
            <w:r w:rsidRPr="00006CEB">
              <w:rPr>
                <w:sz w:val="16"/>
              </w:rPr>
              <w:t>Для каждого документа корректно определен ответственный участник: грузоотправитель, перевозчик, водитель, грузополучатель или иной участник.</w:t>
            </w:r>
          </w:p>
        </w:tc>
      </w:tr>
      <w:tr w:rsidR="00006CEB" w:rsidRPr="00006CEB" w14:paraId="44A65E2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FB3B952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CD93A82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47C3EC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D76B83D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86CD3C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Для каждого документа корректно определен ответственный участник: грузоотправитель, перевозчик, водитель, грузополучатель или иной </w:t>
            </w:r>
            <w:proofErr w:type="gramStart"/>
            <w:r w:rsidRPr="00006CEB">
              <w:rPr>
                <w:sz w:val="16"/>
              </w:rPr>
              <w:t>участник..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7500968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822DAB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61EC1E0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329B7EF4" w14:textId="39A6129A" w:rsidR="00006CEB" w:rsidRPr="00006CEB" w:rsidRDefault="00006CEB" w:rsidP="00006CEB"/>
    <w:p w14:paraId="12621C41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3. Оборудование и меры безопасности</w:t>
      </w:r>
    </w:p>
    <w:p w14:paraId="58E29346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42. Правильный перечень дополнительного оборудования для экипажа и транспортного средства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7B3C3A7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738BDF9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6DCAF42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6EEBBB4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09C9A23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2D20A8E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78D0EE7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47BAC5D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7906072" w14:textId="77777777" w:rsidR="00006CEB" w:rsidRPr="00006CEB" w:rsidRDefault="00006CEB" w:rsidP="007A3F7B">
            <w:r w:rsidRPr="00006CEB">
              <w:rPr>
                <w:sz w:val="16"/>
              </w:rPr>
              <w:t>Проверка корректного наличия оборудования отдельно для каждого члена экипажа и для транспортного средства.</w:t>
            </w:r>
          </w:p>
        </w:tc>
      </w:tr>
      <w:tr w:rsidR="00006CEB" w:rsidRPr="00006CEB" w14:paraId="1210944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25A6C5C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1FBC064" w14:textId="77777777" w:rsidR="00006CEB" w:rsidRPr="00006CEB" w:rsidRDefault="00006CEB" w:rsidP="007A3F7B">
            <w:r w:rsidRPr="00006CEB">
              <w:rPr>
                <w:sz w:val="16"/>
              </w:rPr>
              <w:t>Указан корректный исчерпывающий перечень оборудования с техническими требованиями и характеристиками по ДОПОГ.</w:t>
            </w:r>
          </w:p>
        </w:tc>
      </w:tr>
      <w:tr w:rsidR="00006CEB" w:rsidRPr="00006CEB" w14:paraId="5B3FE9C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115FB88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35F54AA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7F671AD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DF95AD4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21E4C70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Указан корректный исчерпывающий перечень оборудования с техническими требованиями и характеристиками по </w:t>
            </w:r>
            <w:proofErr w:type="gramStart"/>
            <w:r w:rsidRPr="00006CEB">
              <w:rPr>
                <w:sz w:val="16"/>
              </w:rPr>
              <w:t>ДОПОГ..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37708B7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17E5046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5DA6C10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73A30C0D" w14:textId="33245D8F" w:rsidR="00006CEB" w:rsidRPr="00006CEB" w:rsidRDefault="00006CEB" w:rsidP="00006CEB"/>
    <w:p w14:paraId="511234ED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43. Правильный расчёт количества и технических параметров огнетушителей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6A1837D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28538A5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BDAF5E6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7EBDD7C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E242C25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CBE61E2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62EF4D4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40C6588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A9FE3B3" w14:textId="77777777" w:rsidR="00006CEB" w:rsidRPr="00006CEB" w:rsidRDefault="00006CEB" w:rsidP="007A3F7B">
            <w:r w:rsidRPr="00006CEB">
              <w:rPr>
                <w:sz w:val="16"/>
              </w:rPr>
              <w:t>Проверка правильного расчета количества, емкости и типа огнетушителей с обоснованием.</w:t>
            </w:r>
          </w:p>
        </w:tc>
      </w:tr>
      <w:tr w:rsidR="00006CEB" w:rsidRPr="00006CEB" w14:paraId="30B19F1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17565CE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FCF59B7" w14:textId="77777777" w:rsidR="00006CEB" w:rsidRPr="00006CEB" w:rsidRDefault="00006CEB" w:rsidP="007A3F7B">
            <w:r w:rsidRPr="00006CEB">
              <w:rPr>
                <w:sz w:val="16"/>
              </w:rPr>
              <w:t xml:space="preserve">Расчет выполнен корректно по каждому кейсу и </w:t>
            </w:r>
            <w:proofErr w:type="gramStart"/>
            <w:r w:rsidRPr="00006CEB">
              <w:rPr>
                <w:sz w:val="16"/>
              </w:rPr>
              <w:t>обоснован  требованиями</w:t>
            </w:r>
            <w:proofErr w:type="gramEnd"/>
            <w:r w:rsidRPr="00006CEB">
              <w:rPr>
                <w:sz w:val="16"/>
              </w:rPr>
              <w:t xml:space="preserve"> ДОПОГ.</w:t>
            </w:r>
          </w:p>
        </w:tc>
      </w:tr>
      <w:tr w:rsidR="00006CEB" w:rsidRPr="00006CEB" w14:paraId="0C7AFE5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93023FF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6E1B8CA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4F055AF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57C2B17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78E093D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Расчет выполнен корректно по каждому кейсу и </w:t>
            </w:r>
            <w:proofErr w:type="gramStart"/>
            <w:r w:rsidRPr="00006CEB">
              <w:rPr>
                <w:sz w:val="16"/>
              </w:rPr>
              <w:t>обоснован  требованиями</w:t>
            </w:r>
            <w:proofErr w:type="gramEnd"/>
            <w:r w:rsidRPr="00006CEB">
              <w:rPr>
                <w:sz w:val="16"/>
              </w:rPr>
              <w:t xml:space="preserve"> ДОПОГ..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5603CB7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B7FFF4A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87184E4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6AA237C6" w14:textId="152618F5" w:rsidR="00006CEB" w:rsidRPr="00006CEB" w:rsidRDefault="00006CEB" w:rsidP="00006CEB"/>
    <w:p w14:paraId="6C429E10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44. Корректность ссылок на нормы ДОПОГ и обоснованность выводов.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5004069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2B6C4AC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8A3D3E0" w14:textId="77777777" w:rsidR="00006CEB" w:rsidRPr="00006CEB" w:rsidRDefault="00006CEB" w:rsidP="007A3F7B">
            <w:r w:rsidRPr="00006CEB">
              <w:rPr>
                <w:sz w:val="16"/>
              </w:rPr>
              <w:t>Судейская (С)</w:t>
            </w:r>
          </w:p>
        </w:tc>
      </w:tr>
      <w:tr w:rsidR="00006CEB" w:rsidRPr="00006CEB" w14:paraId="2C9CFF3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57E0DB3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FE05802" w14:textId="77777777" w:rsidR="00006CEB" w:rsidRPr="00006CEB" w:rsidRDefault="00006CEB" w:rsidP="007A3F7B">
            <w:r w:rsidRPr="00006CEB">
              <w:rPr>
                <w:sz w:val="16"/>
              </w:rPr>
              <w:t>0.5</w:t>
            </w:r>
          </w:p>
        </w:tc>
      </w:tr>
      <w:tr w:rsidR="00006CEB" w:rsidRPr="00006CEB" w14:paraId="100827A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DF8E869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0F8B36C" w14:textId="77777777" w:rsidR="00006CEB" w:rsidRPr="00006CEB" w:rsidRDefault="00006CEB" w:rsidP="007A3F7B">
            <w:r w:rsidRPr="00006CEB">
              <w:rPr>
                <w:sz w:val="16"/>
              </w:rPr>
              <w:t>Проверка представленного результата по материалам конкурсного задания и сопоставление с установленным требованием.</w:t>
            </w:r>
          </w:p>
        </w:tc>
      </w:tr>
      <w:tr w:rsidR="00006CEB" w:rsidRPr="00006CEB" w14:paraId="0200E7A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3E6F1FD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DDE3E17" w14:textId="77777777" w:rsidR="00006CEB" w:rsidRPr="00006CEB" w:rsidRDefault="00006CEB" w:rsidP="007A3F7B">
            <w:r w:rsidRPr="00006CEB">
              <w:rPr>
                <w:sz w:val="16"/>
              </w:rPr>
              <w:t>Результат должен быть представлен, читаем, воспроизводим и соответствовать поставленной профессиональной задаче.</w:t>
            </w:r>
          </w:p>
        </w:tc>
      </w:tr>
      <w:tr w:rsidR="00006CEB" w:rsidRPr="00006CEB" w14:paraId="3926818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7C2B4EC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3A3ACBD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560F9CA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5444B6D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80E423A" w14:textId="77777777" w:rsidR="00006CEB" w:rsidRPr="00006CEB" w:rsidRDefault="00006CEB" w:rsidP="007A3F7B">
            <w:r w:rsidRPr="00006CEB">
              <w:rPr>
                <w:sz w:val="16"/>
              </w:rPr>
              <w:t>3 — идеальный/превосходный результат: решение полностью соответствует задаче, логично, убедительно, без ошибок и применимо на практике. 2 — соответствует требованиям и в определённой степени превосходит их; имеются только малые недочёты. 1 — соответствует установленным требованиям, но без выраженного превышения; присутствуют отдельные недочёты. 0 — результат ниже требований, отсутствует либо не может быть использован.</w:t>
            </w:r>
          </w:p>
        </w:tc>
      </w:tr>
      <w:tr w:rsidR="00006CEB" w:rsidRPr="00006CEB" w14:paraId="31DB2C6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FF9E752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12C0C28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40443FE4" w14:textId="719838F5" w:rsidR="00006CEB" w:rsidRPr="00006CEB" w:rsidRDefault="00006CEB" w:rsidP="00006CEB"/>
    <w:p w14:paraId="1553F60E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4. Оформление результатов</w:t>
      </w:r>
    </w:p>
    <w:p w14:paraId="511343F6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45. Наличие корректной итоговой сравнительной таблицы по 5 кейсам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178BC52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B231C24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CFB80DF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0291A4A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8173059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CA6B599" w14:textId="77777777" w:rsidR="00006CEB" w:rsidRPr="00006CEB" w:rsidRDefault="00006CEB" w:rsidP="007A3F7B">
            <w:r w:rsidRPr="00006CEB">
              <w:rPr>
                <w:sz w:val="16"/>
              </w:rPr>
              <w:t>0.5</w:t>
            </w:r>
          </w:p>
        </w:tc>
      </w:tr>
      <w:tr w:rsidR="00006CEB" w:rsidRPr="00006CEB" w14:paraId="71FF792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8671827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6165675" w14:textId="77777777" w:rsidR="00006CEB" w:rsidRPr="00006CEB" w:rsidRDefault="00006CEB" w:rsidP="007A3F7B">
            <w:r w:rsidRPr="00006CEB">
              <w:rPr>
                <w:sz w:val="16"/>
              </w:rPr>
              <w:t>Проверка наличия таблицы с ключевыми требованиями по каждому кейсу.</w:t>
            </w:r>
          </w:p>
        </w:tc>
      </w:tr>
      <w:tr w:rsidR="00006CEB" w:rsidRPr="00006CEB" w14:paraId="5113233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0D7C546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0B8153A" w14:textId="77777777" w:rsidR="00006CEB" w:rsidRPr="00006CEB" w:rsidRDefault="00006CEB" w:rsidP="007A3F7B">
            <w:r w:rsidRPr="00006CEB">
              <w:rPr>
                <w:sz w:val="16"/>
              </w:rPr>
              <w:t>Таблица содержит все 5 кейсов и ключевые параметры: документы, ответственные, оборудование, огнетушители, которые указаны корректно</w:t>
            </w:r>
          </w:p>
        </w:tc>
      </w:tr>
      <w:tr w:rsidR="00006CEB" w:rsidRPr="00006CEB" w14:paraId="0451C7A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63AEA51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D3C107F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105901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064501E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3626691" w14:textId="77777777" w:rsidR="00006CEB" w:rsidRPr="00006CEB" w:rsidRDefault="00006CEB" w:rsidP="007A3F7B">
            <w:r w:rsidRPr="00006CEB">
              <w:rPr>
                <w:sz w:val="16"/>
              </w:rPr>
              <w:t>0,5 балла — Таблица содержит все 5 кейсов и ключевые параметры: документы, ответственные, оборудование, огнетушители, которые указаны корректно. 0 баллов — условие не выполнено либо показатель невозможно подтвердить по представленному результату.</w:t>
            </w:r>
          </w:p>
        </w:tc>
      </w:tr>
      <w:tr w:rsidR="00006CEB" w:rsidRPr="00006CEB" w14:paraId="19B7764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D755371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90ED96A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2E4223B1" w14:textId="77CDF38E" w:rsidR="00006CEB" w:rsidRPr="00006CEB" w:rsidRDefault="00006CEB" w:rsidP="00006CEB"/>
    <w:p w14:paraId="3A600E39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46. Читаемость и структура итоговых документов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4654872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20E8125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17D1326" w14:textId="77777777" w:rsidR="00006CEB" w:rsidRPr="00006CEB" w:rsidRDefault="00006CEB" w:rsidP="007A3F7B">
            <w:r w:rsidRPr="00006CEB">
              <w:rPr>
                <w:sz w:val="16"/>
              </w:rPr>
              <w:t>Судейская (С)</w:t>
            </w:r>
          </w:p>
        </w:tc>
      </w:tr>
      <w:tr w:rsidR="00006CEB" w:rsidRPr="00006CEB" w14:paraId="7111386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3D2922E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03EB778" w14:textId="77777777" w:rsidR="00006CEB" w:rsidRPr="00006CEB" w:rsidRDefault="00006CEB" w:rsidP="007A3F7B">
            <w:r w:rsidRPr="00006CEB">
              <w:rPr>
                <w:sz w:val="16"/>
              </w:rPr>
              <w:t>0.5</w:t>
            </w:r>
          </w:p>
        </w:tc>
      </w:tr>
      <w:tr w:rsidR="00006CEB" w:rsidRPr="00006CEB" w14:paraId="6F29D48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CACCD83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C54E033" w14:textId="77777777" w:rsidR="00006CEB" w:rsidRPr="00006CEB" w:rsidRDefault="00006CEB" w:rsidP="007A3F7B">
            <w:r w:rsidRPr="00006CEB">
              <w:rPr>
                <w:sz w:val="16"/>
              </w:rPr>
              <w:t>Проверка представленного результата по материалам конкурсного задания и сопоставление с установленным требованием.</w:t>
            </w:r>
          </w:p>
        </w:tc>
      </w:tr>
      <w:tr w:rsidR="00006CEB" w:rsidRPr="00006CEB" w14:paraId="3727D8B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2CBFEC3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6F95B13" w14:textId="77777777" w:rsidR="00006CEB" w:rsidRPr="00006CEB" w:rsidRDefault="00006CEB" w:rsidP="007A3F7B">
            <w:r w:rsidRPr="00006CEB">
              <w:rPr>
                <w:sz w:val="16"/>
              </w:rPr>
              <w:t>Результат должен быть представлен, читаем, воспроизводим и соответствовать поставленной профессиональной задаче.</w:t>
            </w:r>
          </w:p>
        </w:tc>
      </w:tr>
      <w:tr w:rsidR="00006CEB" w:rsidRPr="00006CEB" w14:paraId="056EA29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B2DFFF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F47ED7C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73FE2D1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05F332D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F3AF60D" w14:textId="77777777" w:rsidR="00006CEB" w:rsidRPr="00006CEB" w:rsidRDefault="00006CEB" w:rsidP="007A3F7B">
            <w:r w:rsidRPr="00006CEB">
              <w:rPr>
                <w:sz w:val="16"/>
              </w:rPr>
              <w:t xml:space="preserve">3 — идеальный/превосходный результат: решение полностью соответствует задаче, логично, убедительно, без ошибок и применимо на практике. 2 — соответствует требованиям и в определённой степени превосходит их; имеются только малые недочёты. 1 — соответствует установленным требованиям, но без выраженного </w:t>
            </w:r>
            <w:r w:rsidRPr="00006CEB">
              <w:rPr>
                <w:sz w:val="16"/>
              </w:rPr>
              <w:lastRenderedPageBreak/>
              <w:t>превышения; присутствуют отдельные недочёты. 0 — результат ниже требований, отсутствует либо не может быть использован.</w:t>
            </w:r>
          </w:p>
        </w:tc>
      </w:tr>
      <w:tr w:rsidR="00006CEB" w:rsidRPr="00006CEB" w14:paraId="2506A26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91571F8" w14:textId="77777777" w:rsidR="00006CEB" w:rsidRPr="00006CEB" w:rsidRDefault="00006CEB" w:rsidP="007A3F7B">
            <w:r w:rsidRPr="00006CEB">
              <w:rPr>
                <w:b/>
                <w:sz w:val="16"/>
              </w:rPr>
              <w:lastRenderedPageBreak/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6C23F63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0A909F9D" w14:textId="330585CC" w:rsidR="00006CEB" w:rsidRPr="00006CEB" w:rsidRDefault="00006CEB" w:rsidP="00006CEB"/>
    <w:p w14:paraId="6947EFDF" w14:textId="77777777" w:rsidR="00006CEB" w:rsidRPr="00006CEB" w:rsidRDefault="00006CEB" w:rsidP="00006CEB">
      <w:pPr>
        <w:pStyle w:val="21"/>
        <w:rPr>
          <w:rFonts w:ascii="Times New Roman" w:hAnsi="Times New Roman"/>
        </w:rPr>
      </w:pPr>
      <w:r w:rsidRPr="00006CEB">
        <w:rPr>
          <w:rFonts w:ascii="Times New Roman" w:hAnsi="Times New Roman"/>
        </w:rPr>
        <w:lastRenderedPageBreak/>
        <w:t>Д. Оптимизация размещения товаров на складе с помощью ИИ</w:t>
      </w:r>
    </w:p>
    <w:p w14:paraId="07CA33CE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1. Этап 1. Проведение ABC-анализа</w:t>
      </w:r>
    </w:p>
    <w:p w14:paraId="733207A0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47. Данные заказов переданы в нейросеть в структурированном виде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4C8A0A0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15B8241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A0DEA5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1CF90B5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6B071B5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A07168E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168B0A6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9350CEE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33DD7C3" w14:textId="77777777" w:rsidR="00006CEB" w:rsidRPr="00006CEB" w:rsidRDefault="00006CEB" w:rsidP="007A3F7B">
            <w:r w:rsidRPr="00006CEB">
              <w:rPr>
                <w:sz w:val="16"/>
              </w:rPr>
              <w:t>Проверка формата данных, переданных в модель.</w:t>
            </w:r>
          </w:p>
        </w:tc>
      </w:tr>
      <w:tr w:rsidR="00006CEB" w:rsidRPr="00006CEB" w14:paraId="3F9780A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F1A5ACB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11A0DFD" w14:textId="77777777" w:rsidR="00006CEB" w:rsidRPr="00006CEB" w:rsidRDefault="00006CEB" w:rsidP="007A3F7B">
            <w:r w:rsidRPr="00006CEB">
              <w:rPr>
                <w:sz w:val="16"/>
              </w:rPr>
              <w:t>Таблица заказов передана корректно: артикулы, количество, период читаемы моделью без потери значений.</w:t>
            </w:r>
          </w:p>
        </w:tc>
      </w:tr>
      <w:tr w:rsidR="00006CEB" w:rsidRPr="00006CEB" w14:paraId="6B58F5E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22F1CB3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46CC1F0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46F41EE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EDE26A3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B7D09F7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Таблица заказов передана корректно: артикулы, количество, период читаемы моделью без потери </w:t>
            </w:r>
            <w:proofErr w:type="gramStart"/>
            <w:r w:rsidRPr="00006CEB">
              <w:rPr>
                <w:sz w:val="16"/>
              </w:rPr>
              <w:t>значений..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28AE9E8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E52330D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27D36DD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4E040CD0" w14:textId="75EABCA5" w:rsidR="00006CEB" w:rsidRPr="00006CEB" w:rsidRDefault="00006CEB" w:rsidP="00006CEB"/>
    <w:p w14:paraId="0C6C5FC2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48. Корректность ABC-классификации: все артикулы отнесены к верной категории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13B9B62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4A240F0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FA1F826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0C46B7E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68DC2AB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772056C" w14:textId="77777777" w:rsidR="00006CEB" w:rsidRPr="00006CEB" w:rsidRDefault="00006CEB" w:rsidP="007A3F7B">
            <w:r w:rsidRPr="00006CEB">
              <w:rPr>
                <w:sz w:val="16"/>
              </w:rPr>
              <w:t>1.5</w:t>
            </w:r>
          </w:p>
        </w:tc>
      </w:tr>
      <w:tr w:rsidR="00006CEB" w:rsidRPr="00006CEB" w14:paraId="2FA8798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00A178D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E362EA6" w14:textId="77777777" w:rsidR="00006CEB" w:rsidRPr="00006CEB" w:rsidRDefault="00006CEB" w:rsidP="007A3F7B">
            <w:r w:rsidRPr="00006CEB">
              <w:rPr>
                <w:sz w:val="16"/>
              </w:rPr>
              <w:t>Проверка результата классификации по эталонному ключу.</w:t>
            </w:r>
          </w:p>
        </w:tc>
      </w:tr>
      <w:tr w:rsidR="00006CEB" w:rsidRPr="00006CEB" w14:paraId="22D67DD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D4A5CF2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8DC9F42" w14:textId="77777777" w:rsidR="00006CEB" w:rsidRPr="00006CEB" w:rsidRDefault="00006CEB" w:rsidP="007A3F7B">
            <w:r w:rsidRPr="00006CEB">
              <w:rPr>
                <w:sz w:val="16"/>
              </w:rPr>
              <w:t>Категории A, B, C определены по количеству обращений к артикулу: A — 80% суммарного количества обращений включительно, B — следующие 15% включительно, C — оставшиеся 5</w:t>
            </w:r>
            <w:proofErr w:type="gramStart"/>
            <w:r w:rsidRPr="00006CEB">
              <w:rPr>
                <w:sz w:val="16"/>
              </w:rPr>
              <w:t>%..</w:t>
            </w:r>
            <w:proofErr w:type="gramEnd"/>
            <w:r w:rsidRPr="00006CEB">
              <w:rPr>
                <w:sz w:val="16"/>
              </w:rPr>
              <w:t xml:space="preserve"> Данные корректны в соответствии с эталонным ключом</w:t>
            </w:r>
          </w:p>
        </w:tc>
      </w:tr>
      <w:tr w:rsidR="00006CEB" w:rsidRPr="00006CEB" w14:paraId="0D577F9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9A5A8C6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3487259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1C3882D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0C5E991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39E553A" w14:textId="77777777" w:rsidR="00006CEB" w:rsidRPr="00006CEB" w:rsidRDefault="00006CEB" w:rsidP="007A3F7B">
            <w:r w:rsidRPr="00006CEB">
              <w:rPr>
                <w:sz w:val="16"/>
              </w:rPr>
              <w:t>Максимальный балл (1.5) — Категории A, B, C определены по количеству обращений к артикулу: A — 80% суммарного количества обращений включительно, B — следующие 15% включительно, C — оставшиеся 5</w:t>
            </w:r>
            <w:proofErr w:type="gramStart"/>
            <w:r w:rsidRPr="00006CEB">
              <w:rPr>
                <w:sz w:val="16"/>
              </w:rPr>
              <w:t>%..</w:t>
            </w:r>
            <w:proofErr w:type="gramEnd"/>
            <w:r w:rsidRPr="00006CEB">
              <w:rPr>
                <w:sz w:val="16"/>
              </w:rPr>
              <w:t xml:space="preserve"> Данные корректны в соответствии с эталонным ключом; при частичном выполнении балл не выставляется, если иное не указано в критериях.</w:t>
            </w:r>
          </w:p>
        </w:tc>
      </w:tr>
      <w:tr w:rsidR="00006CEB" w:rsidRPr="00006CEB" w14:paraId="341EA71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F0033D1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5D0BE3C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16FCE60A" w14:textId="49540877" w:rsidR="00006CEB" w:rsidRPr="00006CEB" w:rsidRDefault="00006CEB" w:rsidP="00006CEB"/>
    <w:p w14:paraId="7F11C873" w14:textId="77777777" w:rsidR="00006CEB" w:rsidRPr="00006CEB" w:rsidRDefault="00006CEB" w:rsidP="00006CEB">
      <w:r w:rsidRPr="00006CEB">
        <w:rPr>
          <w:b/>
          <w:color w:val="1F4E79"/>
          <w:sz w:val="20"/>
        </w:rPr>
        <w:t xml:space="preserve">Аспект 49. Качество </w:t>
      </w:r>
      <w:proofErr w:type="spellStart"/>
      <w:r w:rsidRPr="00006CEB">
        <w:rPr>
          <w:b/>
          <w:color w:val="1F4E79"/>
          <w:sz w:val="20"/>
        </w:rPr>
        <w:t>промпта</w:t>
      </w:r>
      <w:proofErr w:type="spellEnd"/>
      <w:r w:rsidRPr="00006CEB">
        <w:rPr>
          <w:b/>
          <w:color w:val="1F4E79"/>
          <w:sz w:val="20"/>
        </w:rPr>
        <w:t xml:space="preserve"> для ABC-анализа.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6DAE950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843D42B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2F6126" w14:textId="77777777" w:rsidR="00006CEB" w:rsidRPr="00006CEB" w:rsidRDefault="00006CEB" w:rsidP="007A3F7B">
            <w:r w:rsidRPr="00006CEB">
              <w:rPr>
                <w:sz w:val="16"/>
              </w:rPr>
              <w:t>Судейская (С)</w:t>
            </w:r>
          </w:p>
        </w:tc>
      </w:tr>
      <w:tr w:rsidR="00006CEB" w:rsidRPr="00006CEB" w14:paraId="42F612F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D97ACB8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EC9E8D6" w14:textId="77777777" w:rsidR="00006CEB" w:rsidRPr="00006CEB" w:rsidRDefault="00006CEB" w:rsidP="007A3F7B">
            <w:r w:rsidRPr="00006CEB">
              <w:rPr>
                <w:sz w:val="16"/>
              </w:rPr>
              <w:t>2</w:t>
            </w:r>
          </w:p>
        </w:tc>
      </w:tr>
      <w:tr w:rsidR="00006CEB" w:rsidRPr="00006CEB" w14:paraId="626B5D7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43450E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0BD1F6D" w14:textId="77777777" w:rsidR="00006CEB" w:rsidRPr="00006CEB" w:rsidRDefault="00006CEB" w:rsidP="007A3F7B">
            <w:r w:rsidRPr="00006CEB">
              <w:rPr>
                <w:sz w:val="16"/>
              </w:rPr>
              <w:t>Проверка представленного результата по материалам конкурсного задания и сопоставление с установленным требованием.</w:t>
            </w:r>
          </w:p>
        </w:tc>
      </w:tr>
      <w:tr w:rsidR="00006CEB" w:rsidRPr="00006CEB" w14:paraId="2A863F0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BED2892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43A456C" w14:textId="77777777" w:rsidR="00006CEB" w:rsidRPr="00006CEB" w:rsidRDefault="00006CEB" w:rsidP="007A3F7B">
            <w:r w:rsidRPr="00006CEB">
              <w:rPr>
                <w:sz w:val="16"/>
              </w:rPr>
              <w:t>Результат должен быть представлен, читаем, воспроизводим и соответствовать поставленной профессиональной задаче.</w:t>
            </w:r>
          </w:p>
        </w:tc>
      </w:tr>
      <w:tr w:rsidR="00006CEB" w:rsidRPr="00006CEB" w14:paraId="2ACA0A1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B2C3CD0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B25F8E3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73CF1A8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3F1BDF1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C109920" w14:textId="77777777" w:rsidR="00006CEB" w:rsidRPr="00006CEB" w:rsidRDefault="00006CEB" w:rsidP="007A3F7B">
            <w:r w:rsidRPr="00006CEB">
              <w:rPr>
                <w:sz w:val="16"/>
              </w:rPr>
              <w:t xml:space="preserve">3 — идеальный/превосходный результат: решение полностью соответствует задаче, логично, убедительно, без ошибок и применимо на практике. 2 — соответствует требованиям и в определённой степени превосходит их; имеются только малые недочёты. 1 — соответствует установленным требованиям, но без выраженного </w:t>
            </w:r>
            <w:r w:rsidRPr="00006CEB">
              <w:rPr>
                <w:sz w:val="16"/>
              </w:rPr>
              <w:lastRenderedPageBreak/>
              <w:t>превышения; присутствуют отдельные недочёты. 0 — результат ниже требований, отсутствует либо не может быть использован.</w:t>
            </w:r>
          </w:p>
        </w:tc>
      </w:tr>
      <w:tr w:rsidR="00006CEB" w:rsidRPr="00006CEB" w14:paraId="45FDE19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B3A2FFE" w14:textId="77777777" w:rsidR="00006CEB" w:rsidRPr="00006CEB" w:rsidRDefault="00006CEB" w:rsidP="007A3F7B">
            <w:r w:rsidRPr="00006CEB">
              <w:rPr>
                <w:b/>
                <w:sz w:val="16"/>
              </w:rPr>
              <w:lastRenderedPageBreak/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25019E3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37C56788" w14:textId="37D5A741" w:rsidR="00006CEB" w:rsidRPr="00006CEB" w:rsidRDefault="00006CEB" w:rsidP="00006CEB"/>
    <w:p w14:paraId="2B218CEC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2. Этап 2. Критическая проверка результатов нейросети</w:t>
      </w:r>
    </w:p>
    <w:p w14:paraId="4127FC45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50. Ошибки или противоречия в ответе нейросети выявлены и задокументированы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6FB4066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605C84C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6E1CE4C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61CDF19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866CAF3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A84C031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7ADAC39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4B91261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B02F0C0" w14:textId="77777777" w:rsidR="00006CEB" w:rsidRPr="00006CEB" w:rsidRDefault="00006CEB" w:rsidP="007A3F7B">
            <w:r w:rsidRPr="00006CEB">
              <w:rPr>
                <w:sz w:val="16"/>
              </w:rPr>
              <w:t>Конкурсант корректно выявил минимум одно расхождение между результатом модели и эталонной классификацией или подтвердил их отсутствие.</w:t>
            </w:r>
          </w:p>
        </w:tc>
      </w:tr>
      <w:tr w:rsidR="00006CEB" w:rsidRPr="00006CEB" w14:paraId="4C69E0D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58EBA38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F8AD714" w14:textId="77777777" w:rsidR="00006CEB" w:rsidRPr="00006CEB" w:rsidRDefault="00006CEB" w:rsidP="007A3F7B">
            <w:r w:rsidRPr="00006CEB">
              <w:rPr>
                <w:sz w:val="16"/>
              </w:rPr>
              <w:t>Конкурсант корректно выявил минимум одну ошибку либо установил, что ошибки отсутствуют.</w:t>
            </w:r>
          </w:p>
        </w:tc>
      </w:tr>
      <w:tr w:rsidR="00006CEB" w:rsidRPr="00006CEB" w14:paraId="4198940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4E3C2B8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0B1D72D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006BB36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5733FEA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167A683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Конкурсант корректно выявил минимум одну ошибку либо установил, что ошибки </w:t>
            </w:r>
            <w:proofErr w:type="gramStart"/>
            <w:r w:rsidRPr="00006CEB">
              <w:rPr>
                <w:sz w:val="16"/>
              </w:rPr>
              <w:t>отсутствуют..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7365245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ECE38A8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86059E4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0A2F22E0" w14:textId="1A7E4347" w:rsidR="00006CEB" w:rsidRPr="00006CEB" w:rsidRDefault="00006CEB" w:rsidP="00006CEB"/>
    <w:p w14:paraId="4D59B122" w14:textId="77777777" w:rsidR="00006CEB" w:rsidRPr="00006CEB" w:rsidRDefault="00006CEB" w:rsidP="00006CEB">
      <w:r w:rsidRPr="00006CEB">
        <w:rPr>
          <w:b/>
          <w:color w:val="1F4E79"/>
          <w:sz w:val="20"/>
        </w:rPr>
        <w:t xml:space="preserve">Аспект 51. Ошибки исправлены корректно через уточняющие </w:t>
      </w:r>
      <w:proofErr w:type="spellStart"/>
      <w:r w:rsidRPr="00006CEB">
        <w:rPr>
          <w:b/>
          <w:color w:val="1F4E79"/>
          <w:sz w:val="20"/>
        </w:rPr>
        <w:t>промпты</w:t>
      </w:r>
      <w:proofErr w:type="spellEnd"/>
      <w:r w:rsidRPr="00006CEB">
        <w:rPr>
          <w:b/>
          <w:color w:val="1F4E79"/>
          <w:sz w:val="20"/>
        </w:rPr>
        <w:t>, результат скорректирован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2772175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ED4351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D3C255D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19ADD13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EF5FAB5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D9FE200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578F391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C404C87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9C4A233" w14:textId="77777777" w:rsidR="00006CEB" w:rsidRPr="00006CEB" w:rsidRDefault="00006CEB" w:rsidP="007A3F7B">
            <w:r w:rsidRPr="00006CEB">
              <w:rPr>
                <w:sz w:val="16"/>
              </w:rPr>
              <w:t>Участник зафиксировал минимум одну ошибку нейросети с описанием сути расхождения, после чего был сделан уточняющий запрос и предоставлен исправленный ответ. Если ошибки не были обнаружены, это также было отмечено в ходе проверки.</w:t>
            </w:r>
          </w:p>
        </w:tc>
      </w:tr>
      <w:tr w:rsidR="00006CEB" w:rsidRPr="00006CEB" w14:paraId="672EC0E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C8F35C0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0DD847" w14:textId="77777777" w:rsidR="00006CEB" w:rsidRPr="00006CEB" w:rsidRDefault="00006CEB" w:rsidP="007A3F7B">
            <w:r w:rsidRPr="00006CEB">
              <w:rPr>
                <w:sz w:val="16"/>
              </w:rPr>
              <w:t xml:space="preserve">В логе представлены корректирующие </w:t>
            </w:r>
            <w:proofErr w:type="spellStart"/>
            <w:r w:rsidRPr="00006CEB">
              <w:rPr>
                <w:sz w:val="16"/>
              </w:rPr>
              <w:t>промпты</w:t>
            </w:r>
            <w:proofErr w:type="spellEnd"/>
            <w:r w:rsidRPr="00006CEB">
              <w:rPr>
                <w:sz w:val="16"/>
              </w:rPr>
              <w:t xml:space="preserve"> и итоговые исправленные данные по каждой обнаруженной ошибке. Если ошибки не были найдены, это также отражено в логе.</w:t>
            </w:r>
          </w:p>
        </w:tc>
      </w:tr>
      <w:tr w:rsidR="00006CEB" w:rsidRPr="00006CEB" w14:paraId="04A8090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7AA7493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146D00B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2316385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D6EC22F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D1C55D8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В логе представлены корректирующие </w:t>
            </w:r>
            <w:proofErr w:type="spellStart"/>
            <w:r w:rsidRPr="00006CEB">
              <w:rPr>
                <w:sz w:val="16"/>
              </w:rPr>
              <w:t>промпты</w:t>
            </w:r>
            <w:proofErr w:type="spellEnd"/>
            <w:r w:rsidRPr="00006CEB">
              <w:rPr>
                <w:sz w:val="16"/>
              </w:rPr>
              <w:t xml:space="preserve"> и итоговые исправленные данные по каждой обнаруженной ошибке. Если ошибки не были найдены, это также отражено в </w:t>
            </w:r>
            <w:proofErr w:type="gramStart"/>
            <w:r w:rsidRPr="00006CEB">
              <w:rPr>
                <w:sz w:val="16"/>
              </w:rPr>
              <w:t>логе..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2EE8261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67BC7D5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ADFDA2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1B0A0C1C" w14:textId="78E7CC63" w:rsidR="00006CEB" w:rsidRPr="00006CEB" w:rsidRDefault="00006CEB" w:rsidP="00006CEB"/>
    <w:p w14:paraId="6B7F5A26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52. Создание корректного эталона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7542860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FB244B1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501E888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31FA7B3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41C34C7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9216A5F" w14:textId="77777777" w:rsidR="00006CEB" w:rsidRPr="00006CEB" w:rsidRDefault="00006CEB" w:rsidP="007A3F7B">
            <w:r w:rsidRPr="00006CEB">
              <w:rPr>
                <w:sz w:val="16"/>
              </w:rPr>
              <w:t>2</w:t>
            </w:r>
          </w:p>
        </w:tc>
      </w:tr>
      <w:tr w:rsidR="00006CEB" w:rsidRPr="00006CEB" w14:paraId="5E50A67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15558AC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237B611" w14:textId="77777777" w:rsidR="00006CEB" w:rsidRPr="00006CEB" w:rsidRDefault="00006CEB" w:rsidP="007A3F7B">
            <w:r w:rsidRPr="00006CEB">
              <w:rPr>
                <w:sz w:val="16"/>
              </w:rPr>
              <w:t>Проверка наличия созданного корректного эталона</w:t>
            </w:r>
          </w:p>
        </w:tc>
      </w:tr>
      <w:tr w:rsidR="00006CEB" w:rsidRPr="00006CEB" w14:paraId="6F9576D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70FA3B5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084D98" w14:textId="77777777" w:rsidR="00006CEB" w:rsidRPr="00006CEB" w:rsidRDefault="00006CEB" w:rsidP="007A3F7B">
            <w:r w:rsidRPr="00006CEB">
              <w:rPr>
                <w:sz w:val="16"/>
              </w:rPr>
              <w:t>Корректный эталон создан</w:t>
            </w:r>
          </w:p>
        </w:tc>
      </w:tr>
      <w:tr w:rsidR="00006CEB" w:rsidRPr="00006CEB" w14:paraId="04B6B69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3FCFFE7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BF22D0B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244D7B1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087B683" w14:textId="77777777" w:rsidR="00006CEB" w:rsidRPr="00006CEB" w:rsidRDefault="00006CEB" w:rsidP="007A3F7B">
            <w:r w:rsidRPr="00006CEB">
              <w:rPr>
                <w:b/>
                <w:sz w:val="16"/>
              </w:rPr>
              <w:lastRenderedPageBreak/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171C2DE" w14:textId="77777777" w:rsidR="00006CEB" w:rsidRPr="00006CEB" w:rsidRDefault="00006CEB" w:rsidP="007A3F7B">
            <w:r w:rsidRPr="00006CEB">
              <w:rPr>
                <w:sz w:val="16"/>
              </w:rPr>
              <w:t>2 балла — Корректный эталон создан. 1 балл — результат представлен, но допущено одно существенное или несколько несущественных несоответствий; часть данных требует исправления/уточнения. 0 баллов — результат отсутствует или не соответствует заданию.</w:t>
            </w:r>
          </w:p>
        </w:tc>
      </w:tr>
      <w:tr w:rsidR="00006CEB" w:rsidRPr="00006CEB" w14:paraId="28FF0E8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B78F7C7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AC66AE0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5BDE4F1A" w14:textId="6F98EABF" w:rsidR="00006CEB" w:rsidRPr="00006CEB" w:rsidRDefault="00006CEB" w:rsidP="00006CEB"/>
    <w:p w14:paraId="7A8D7966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3. Этап 3. Схема оптимального размещения</w:t>
      </w:r>
    </w:p>
    <w:p w14:paraId="20773FE8" w14:textId="77777777" w:rsidR="00006CEB" w:rsidRPr="00006CEB" w:rsidRDefault="00006CEB" w:rsidP="00006CEB">
      <w:r w:rsidRPr="00006CEB">
        <w:rPr>
          <w:b/>
          <w:color w:val="1F4E79"/>
          <w:sz w:val="20"/>
        </w:rPr>
        <w:t xml:space="preserve">Аспект 53. Артикулы категории A </w:t>
      </w:r>
      <w:proofErr w:type="gramStart"/>
      <w:r w:rsidRPr="00006CEB">
        <w:rPr>
          <w:b/>
          <w:color w:val="1F4E79"/>
          <w:sz w:val="20"/>
        </w:rPr>
        <w:t>корректно  размещены</w:t>
      </w:r>
      <w:proofErr w:type="gramEnd"/>
      <w:r w:rsidRPr="00006CEB">
        <w:rPr>
          <w:b/>
          <w:color w:val="1F4E79"/>
          <w:sz w:val="20"/>
        </w:rPr>
        <w:t xml:space="preserve"> в ближайшей к зоне отгрузки части схемы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4060513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9DB78E1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3B9222A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0686830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A1982E7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FBFA76B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12E5635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15C4348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B8E0867" w14:textId="77777777" w:rsidR="00006CEB" w:rsidRPr="00006CEB" w:rsidRDefault="00006CEB" w:rsidP="007A3F7B">
            <w:r w:rsidRPr="00006CEB">
              <w:rPr>
                <w:sz w:val="16"/>
              </w:rPr>
              <w:t>Проверка схемы: все артикулы A-категории занимают ячейки/стеллажи, смежные с зоной отгрузки.</w:t>
            </w:r>
          </w:p>
        </w:tc>
      </w:tr>
      <w:tr w:rsidR="00006CEB" w:rsidRPr="00006CEB" w14:paraId="7DF0733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51FAC56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B232288" w14:textId="77777777" w:rsidR="00006CEB" w:rsidRPr="00006CEB" w:rsidRDefault="00006CEB" w:rsidP="007A3F7B">
            <w:r w:rsidRPr="00006CEB">
              <w:rPr>
                <w:sz w:val="16"/>
              </w:rPr>
              <w:t xml:space="preserve">На итоговой схеме </w:t>
            </w:r>
            <w:proofErr w:type="spellStart"/>
            <w:r w:rsidRPr="00006CEB">
              <w:rPr>
                <w:sz w:val="16"/>
              </w:rPr>
              <w:t>пикинга</w:t>
            </w:r>
            <w:proofErr w:type="spellEnd"/>
            <w:r w:rsidRPr="00006CEB">
              <w:rPr>
                <w:sz w:val="16"/>
              </w:rPr>
              <w:t xml:space="preserve"> все A-артикулы расположены в зоне минимального расстояния до зоны отгрузки.</w:t>
            </w:r>
          </w:p>
        </w:tc>
      </w:tr>
      <w:tr w:rsidR="00006CEB" w:rsidRPr="00006CEB" w14:paraId="5E1021C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C815E47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A0A73FA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883054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BEC8E9C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D27BCCE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На итоговой схеме </w:t>
            </w:r>
            <w:proofErr w:type="spellStart"/>
            <w:r w:rsidRPr="00006CEB">
              <w:rPr>
                <w:sz w:val="16"/>
              </w:rPr>
              <w:t>пикинга</w:t>
            </w:r>
            <w:proofErr w:type="spellEnd"/>
            <w:r w:rsidRPr="00006CEB">
              <w:rPr>
                <w:sz w:val="16"/>
              </w:rPr>
              <w:t xml:space="preserve"> все A-артикулы расположены в зоне минимального расстояния до зоны </w:t>
            </w:r>
            <w:proofErr w:type="gramStart"/>
            <w:r w:rsidRPr="00006CEB">
              <w:rPr>
                <w:sz w:val="16"/>
              </w:rPr>
              <w:t>отгрузки..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4D5CFC9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56E317D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F6D40D4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035375E4" w14:textId="58729A18" w:rsidR="00006CEB" w:rsidRPr="00006CEB" w:rsidRDefault="00006CEB" w:rsidP="00006CEB"/>
    <w:p w14:paraId="33DE6C6B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54. Артикулы категорий B и C корректно расставлены согласно убыванию частоты количества обращений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0DE153F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6F20E60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F1E70FC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2EDDA86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85F9542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5EDCCFC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7D45148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89159FF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B364D6C" w14:textId="77777777" w:rsidR="00006CEB" w:rsidRPr="00006CEB" w:rsidRDefault="00006CEB" w:rsidP="007A3F7B">
            <w:r w:rsidRPr="00006CEB">
              <w:rPr>
                <w:sz w:val="16"/>
              </w:rPr>
              <w:t>Проверка логики: ни один C-артикул не расположен ближе к зоне отгрузки, чем B-артикул схожего количества обращений</w:t>
            </w:r>
          </w:p>
        </w:tc>
      </w:tr>
      <w:tr w:rsidR="00006CEB" w:rsidRPr="00006CEB" w14:paraId="77232FD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E3084C2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661F5E6" w14:textId="77777777" w:rsidR="00006CEB" w:rsidRPr="00006CEB" w:rsidRDefault="00006CEB" w:rsidP="007A3F7B">
            <w:r w:rsidRPr="00006CEB">
              <w:rPr>
                <w:sz w:val="16"/>
              </w:rPr>
              <w:t>Зонирование корректно: B — средняя удалённость, C — максимальная. Нарушений принципа нет.</w:t>
            </w:r>
          </w:p>
        </w:tc>
      </w:tr>
      <w:tr w:rsidR="00006CEB" w:rsidRPr="00006CEB" w14:paraId="771231F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BEF99FC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1F31FA7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2DF6D42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013CAF1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25D3CEA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Зонирование корректно: B — средняя удалённость, C — максимальная. Нарушений принципа </w:t>
            </w:r>
            <w:proofErr w:type="gramStart"/>
            <w:r w:rsidRPr="00006CEB">
              <w:rPr>
                <w:sz w:val="16"/>
              </w:rPr>
              <w:t>нет..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6541D51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13561EF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7FB0D81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2999D623" w14:textId="3F8E7C89" w:rsidR="00006CEB" w:rsidRPr="00006CEB" w:rsidRDefault="00006CEB" w:rsidP="00006CEB"/>
    <w:p w14:paraId="0DB8C852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55. Читаемость, наглядность, корректность и полнота итоговой схемы.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0ECED5D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E9AFD5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40B4125" w14:textId="77777777" w:rsidR="00006CEB" w:rsidRPr="00006CEB" w:rsidRDefault="00006CEB" w:rsidP="007A3F7B">
            <w:r w:rsidRPr="00006CEB">
              <w:rPr>
                <w:sz w:val="16"/>
              </w:rPr>
              <w:t>Судейская (С)</w:t>
            </w:r>
          </w:p>
        </w:tc>
      </w:tr>
      <w:tr w:rsidR="00006CEB" w:rsidRPr="00006CEB" w14:paraId="7792BEC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FEEC285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A9363D" w14:textId="77777777" w:rsidR="00006CEB" w:rsidRPr="00006CEB" w:rsidRDefault="00006CEB" w:rsidP="007A3F7B">
            <w:r w:rsidRPr="00006CEB">
              <w:rPr>
                <w:sz w:val="16"/>
              </w:rPr>
              <w:t>2</w:t>
            </w:r>
          </w:p>
        </w:tc>
      </w:tr>
      <w:tr w:rsidR="00006CEB" w:rsidRPr="00006CEB" w14:paraId="3284EF7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3AD41BD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8BFD617" w14:textId="77777777" w:rsidR="00006CEB" w:rsidRPr="00006CEB" w:rsidRDefault="00006CEB" w:rsidP="007A3F7B">
            <w:r w:rsidRPr="00006CEB">
              <w:rPr>
                <w:sz w:val="16"/>
              </w:rPr>
              <w:t>Проверка представленного результата по материалам конкурсного задания и сопоставление с установленным требованием.</w:t>
            </w:r>
          </w:p>
        </w:tc>
      </w:tr>
      <w:tr w:rsidR="00006CEB" w:rsidRPr="00006CEB" w14:paraId="6887A63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0E2C002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5ECCD2B" w14:textId="77777777" w:rsidR="00006CEB" w:rsidRPr="00006CEB" w:rsidRDefault="00006CEB" w:rsidP="007A3F7B">
            <w:r w:rsidRPr="00006CEB">
              <w:rPr>
                <w:sz w:val="16"/>
              </w:rPr>
              <w:t>Результат должен быть представлен, читаем, воспроизводим и соответствовать поставленной профессиональной задаче.</w:t>
            </w:r>
          </w:p>
        </w:tc>
      </w:tr>
      <w:tr w:rsidR="00006CEB" w:rsidRPr="00006CEB" w14:paraId="3323AFF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6FF68CA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F63CFB1" w14:textId="77777777" w:rsidR="00006CEB" w:rsidRPr="00006CEB" w:rsidRDefault="00006CEB" w:rsidP="007A3F7B">
            <w:r w:rsidRPr="00006CEB">
              <w:rPr>
                <w:sz w:val="16"/>
              </w:rPr>
              <w:t xml:space="preserve">Открыть результат конкурсанта; определить источник проверяемых данных; сопоставить результат с исходными материалами; проверить </w:t>
            </w:r>
            <w:r w:rsidRPr="00006CEB">
              <w:rPr>
                <w:sz w:val="16"/>
              </w:rPr>
              <w:lastRenderedPageBreak/>
              <w:t>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0D43D98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B234BF5" w14:textId="77777777" w:rsidR="00006CEB" w:rsidRPr="00006CEB" w:rsidRDefault="00006CEB" w:rsidP="007A3F7B">
            <w:r w:rsidRPr="00006CEB">
              <w:rPr>
                <w:b/>
                <w:sz w:val="16"/>
              </w:rPr>
              <w:lastRenderedPageBreak/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425E80C" w14:textId="77777777" w:rsidR="00006CEB" w:rsidRPr="00006CEB" w:rsidRDefault="00006CEB" w:rsidP="007A3F7B">
            <w:r w:rsidRPr="00006CEB">
              <w:rPr>
                <w:sz w:val="16"/>
              </w:rPr>
              <w:t>3 — идеальный/превосходный результат: решение полностью соответствует задаче, логично, убедительно, без ошибок и применимо на практике. 2 — соответствует требованиям и в определённой степени превосходит их; имеются только малые недочёты. 1 — соответствует установленным требованиям, но без выраженного превышения; присутствуют отдельные недочёты. 0 — результат ниже требований, отсутствует либо не может быть использован.</w:t>
            </w:r>
          </w:p>
        </w:tc>
      </w:tr>
      <w:tr w:rsidR="00006CEB" w:rsidRPr="00006CEB" w14:paraId="545B42B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EFC8FE4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A291018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4C1AF95D" w14:textId="584C6A3C" w:rsidR="00006CEB" w:rsidRPr="00006CEB" w:rsidRDefault="00006CEB" w:rsidP="00006CEB"/>
    <w:p w14:paraId="41DD35EF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4. Этап 4. Документирование</w:t>
      </w:r>
    </w:p>
    <w:p w14:paraId="5E6AE0CC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56. Лог промптов сохранён: вопросы и ответы нейросети по каждому этапу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0D45388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53EDD2F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7B81D35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744F557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3961DFC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10913F5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2E92659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28E0681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D9C41BB" w14:textId="77777777" w:rsidR="00006CEB" w:rsidRPr="00006CEB" w:rsidRDefault="00006CEB" w:rsidP="007A3F7B">
            <w:r w:rsidRPr="00006CEB">
              <w:rPr>
                <w:sz w:val="16"/>
              </w:rPr>
              <w:t>Проверка наличия файла с логом и полноты записей.</w:t>
            </w:r>
          </w:p>
        </w:tc>
      </w:tr>
      <w:tr w:rsidR="00006CEB" w:rsidRPr="00006CEB" w14:paraId="54998CD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1515190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7B2E21E" w14:textId="77777777" w:rsidR="00006CEB" w:rsidRPr="00006CEB" w:rsidRDefault="00006CEB" w:rsidP="007A3F7B">
            <w:r w:rsidRPr="00006CEB">
              <w:rPr>
                <w:sz w:val="16"/>
              </w:rPr>
              <w:t xml:space="preserve">Лог содержит все </w:t>
            </w:r>
            <w:proofErr w:type="spellStart"/>
            <w:r w:rsidRPr="00006CEB">
              <w:rPr>
                <w:sz w:val="16"/>
              </w:rPr>
              <w:t>промпты</w:t>
            </w:r>
            <w:proofErr w:type="spellEnd"/>
            <w:r w:rsidRPr="00006CEB">
              <w:rPr>
                <w:sz w:val="16"/>
              </w:rPr>
              <w:t xml:space="preserve"> (анализ + проверка + уточнения) и ответы модели в полном объёме.</w:t>
            </w:r>
          </w:p>
        </w:tc>
      </w:tr>
      <w:tr w:rsidR="00006CEB" w:rsidRPr="00006CEB" w14:paraId="485427D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1BBE154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FC01E38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246F027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F89CA68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426ED6B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Лог содержит все </w:t>
            </w:r>
            <w:proofErr w:type="spellStart"/>
            <w:r w:rsidRPr="00006CEB">
              <w:rPr>
                <w:sz w:val="16"/>
              </w:rPr>
              <w:t>промпты</w:t>
            </w:r>
            <w:proofErr w:type="spellEnd"/>
            <w:r w:rsidRPr="00006CEB">
              <w:rPr>
                <w:sz w:val="16"/>
              </w:rPr>
              <w:t xml:space="preserve"> (анализ + проверка + уточнения) и ответы модели в полном </w:t>
            </w:r>
            <w:proofErr w:type="gramStart"/>
            <w:r w:rsidRPr="00006CEB">
              <w:rPr>
                <w:sz w:val="16"/>
              </w:rPr>
              <w:t>объёме..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68D4886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1BDFB26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058C6F0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3C81BF7F" w14:textId="0694712B" w:rsidR="00006CEB" w:rsidRPr="00006CEB" w:rsidRDefault="00006CEB" w:rsidP="00006CEB"/>
    <w:p w14:paraId="589C3876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57. Итоговый документ .</w:t>
      </w:r>
      <w:proofErr w:type="spellStart"/>
      <w:r w:rsidRPr="00006CEB">
        <w:rPr>
          <w:b/>
          <w:color w:val="1F4E79"/>
          <w:sz w:val="20"/>
        </w:rPr>
        <w:t>docx</w:t>
      </w:r>
      <w:proofErr w:type="spellEnd"/>
      <w:r w:rsidRPr="00006CEB">
        <w:rPr>
          <w:b/>
          <w:color w:val="1F4E79"/>
          <w:sz w:val="20"/>
        </w:rPr>
        <w:t xml:space="preserve"> содержит три раздела: методология ABC, результаты классификации, обоснование нового размещения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126392C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C2EF216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00A336C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15122B4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10275EC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67296DC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29658FD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12DC7E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FA1B339" w14:textId="77777777" w:rsidR="00006CEB" w:rsidRPr="00006CEB" w:rsidRDefault="00006CEB" w:rsidP="007A3F7B">
            <w:r w:rsidRPr="00006CEB">
              <w:rPr>
                <w:sz w:val="16"/>
              </w:rPr>
              <w:t>Проверка структуры документа на наличие трёх обязательных разделов.</w:t>
            </w:r>
          </w:p>
        </w:tc>
      </w:tr>
      <w:tr w:rsidR="00006CEB" w:rsidRPr="00006CEB" w14:paraId="401FC15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84AED03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D736CC0" w14:textId="77777777" w:rsidR="00006CEB" w:rsidRPr="00006CEB" w:rsidRDefault="00006CEB" w:rsidP="007A3F7B">
            <w:r w:rsidRPr="00006CEB">
              <w:rPr>
                <w:sz w:val="16"/>
              </w:rPr>
              <w:t>Документ содержит корректные: описание методологии ABC, таблицу классификации артикулов, обоснование нового размещения и ожидаемый эффект.</w:t>
            </w:r>
          </w:p>
        </w:tc>
      </w:tr>
      <w:tr w:rsidR="00006CEB" w:rsidRPr="00006CEB" w14:paraId="0979D69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D49EECB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85AABB3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746E73E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229E2D4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BEFAA8B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Документ содержит корректные: описание методологии ABC, таблицу классификации артикулов, обоснование нового размещения и ожидаемый </w:t>
            </w:r>
            <w:proofErr w:type="gramStart"/>
            <w:r w:rsidRPr="00006CEB">
              <w:rPr>
                <w:sz w:val="16"/>
              </w:rPr>
              <w:t>эффект..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214F66C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C625EB5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4D8194C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7E25D48C" w14:textId="07C62B48" w:rsidR="00006CEB" w:rsidRPr="00006CEB" w:rsidRDefault="00006CEB" w:rsidP="00006CEB"/>
    <w:p w14:paraId="0C580848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58. Файл итогового документа сохранен в целевой директории с корректным именем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3F9113A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8426ABB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70540BB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56BCC99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BAB158E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D66AB0C" w14:textId="77777777" w:rsidR="00006CEB" w:rsidRPr="00006CEB" w:rsidRDefault="00006CEB" w:rsidP="007A3F7B">
            <w:r w:rsidRPr="00006CEB">
              <w:rPr>
                <w:sz w:val="16"/>
              </w:rPr>
              <w:t>0.5</w:t>
            </w:r>
          </w:p>
        </w:tc>
      </w:tr>
      <w:tr w:rsidR="00006CEB" w:rsidRPr="00006CEB" w14:paraId="318C699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38F9F92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7E97077" w14:textId="77777777" w:rsidR="00006CEB" w:rsidRPr="00006CEB" w:rsidRDefault="00006CEB" w:rsidP="007A3F7B">
            <w:r w:rsidRPr="00006CEB">
              <w:rPr>
                <w:sz w:val="16"/>
              </w:rPr>
              <w:t>Проверка наименования файлов и папок</w:t>
            </w:r>
          </w:p>
        </w:tc>
      </w:tr>
      <w:tr w:rsidR="00006CEB" w:rsidRPr="00006CEB" w14:paraId="79C3036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2BA751A" w14:textId="77777777" w:rsidR="00006CEB" w:rsidRPr="00006CEB" w:rsidRDefault="00006CEB" w:rsidP="007A3F7B">
            <w:r w:rsidRPr="00006CEB">
              <w:rPr>
                <w:b/>
                <w:sz w:val="16"/>
              </w:rPr>
              <w:lastRenderedPageBreak/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62B64B2" w14:textId="77777777" w:rsidR="00006CEB" w:rsidRPr="00006CEB" w:rsidRDefault="00006CEB" w:rsidP="007A3F7B">
            <w:r w:rsidRPr="00006CEB">
              <w:rPr>
                <w:sz w:val="16"/>
              </w:rPr>
              <w:t>Файл итогового документа сохранен в целевой директории с корректным именем</w:t>
            </w:r>
          </w:p>
        </w:tc>
      </w:tr>
      <w:tr w:rsidR="00006CEB" w:rsidRPr="00006CEB" w14:paraId="0D0FA09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966D1FF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8931169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03B11D7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B90AA95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7ECD4EB" w14:textId="77777777" w:rsidR="00006CEB" w:rsidRPr="00006CEB" w:rsidRDefault="00006CEB" w:rsidP="007A3F7B">
            <w:r w:rsidRPr="00006CEB">
              <w:rPr>
                <w:sz w:val="16"/>
              </w:rPr>
              <w:t>0,5 балла — Файл итогового документа сохранен в целевой директории с корректным именем. 0 баллов — условие не выполнено либо показатель невозможно подтвердить по представленному результату.</w:t>
            </w:r>
          </w:p>
        </w:tc>
      </w:tr>
      <w:tr w:rsidR="00006CEB" w:rsidRPr="00006CEB" w14:paraId="2F814BF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CC3BC10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C12923F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0E4BE460" w14:textId="58772685" w:rsidR="00006CEB" w:rsidRPr="00006CEB" w:rsidRDefault="00006CEB" w:rsidP="00006CEB"/>
    <w:p w14:paraId="1084FFB5" w14:textId="77777777" w:rsidR="00006CEB" w:rsidRPr="00006CEB" w:rsidRDefault="00006CEB" w:rsidP="00006CEB">
      <w:pPr>
        <w:pStyle w:val="21"/>
        <w:rPr>
          <w:rFonts w:ascii="Times New Roman" w:hAnsi="Times New Roman"/>
        </w:rPr>
      </w:pPr>
      <w:r w:rsidRPr="00006CEB">
        <w:rPr>
          <w:rFonts w:ascii="Times New Roman" w:hAnsi="Times New Roman"/>
        </w:rPr>
        <w:lastRenderedPageBreak/>
        <w:t xml:space="preserve">Е. Интеллектуальный контроль складского хранения с использованием компьютерного зрения и нейросетей </w:t>
      </w:r>
    </w:p>
    <w:p w14:paraId="59528B82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1. Фотографирование стеллажа и подготовка материалов</w:t>
      </w:r>
    </w:p>
    <w:p w14:paraId="4EBEE260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59. Наличие фото коробок и табличек грузоподъёмности в хорошем качестве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01877EA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BFF6926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0719C56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7613F6D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612F70E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09CAFDF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1B4A76E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6F2A253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54A37C5" w14:textId="77777777" w:rsidR="00006CEB" w:rsidRPr="00006CEB" w:rsidRDefault="00006CEB" w:rsidP="007A3F7B">
            <w:r w:rsidRPr="00006CEB">
              <w:rPr>
                <w:sz w:val="16"/>
              </w:rPr>
              <w:t>Проверка наличия фотографии</w:t>
            </w:r>
          </w:p>
        </w:tc>
      </w:tr>
      <w:tr w:rsidR="00006CEB" w:rsidRPr="00006CEB" w14:paraId="3E414CA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2BF6850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4117EFB" w14:textId="77777777" w:rsidR="00006CEB" w:rsidRPr="00006CEB" w:rsidRDefault="00006CEB" w:rsidP="007A3F7B">
            <w:proofErr w:type="spellStart"/>
            <w:r w:rsidRPr="00006CEB">
              <w:rPr>
                <w:sz w:val="16"/>
              </w:rPr>
              <w:t>Датасет</w:t>
            </w:r>
            <w:proofErr w:type="spellEnd"/>
            <w:r w:rsidRPr="00006CEB">
              <w:rPr>
                <w:sz w:val="16"/>
              </w:rPr>
              <w:t xml:space="preserve"> содержит не менее трех фотографий, отражающих коробки, этикетки и стеллажи</w:t>
            </w:r>
          </w:p>
        </w:tc>
      </w:tr>
      <w:tr w:rsidR="00006CEB" w:rsidRPr="00006CEB" w14:paraId="4A5F971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A27A5D2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1157BD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39D5BE1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0345EB7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227B02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</w:t>
            </w:r>
            <w:proofErr w:type="spellStart"/>
            <w:r w:rsidRPr="00006CEB">
              <w:rPr>
                <w:sz w:val="16"/>
              </w:rPr>
              <w:t>Датасет</w:t>
            </w:r>
            <w:proofErr w:type="spellEnd"/>
            <w:r w:rsidRPr="00006CEB">
              <w:rPr>
                <w:sz w:val="16"/>
              </w:rPr>
              <w:t xml:space="preserve"> содержит не менее трех фотографий, отражающих коробки, этикетки и стеллажи.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50689FF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7EB35D3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7CD0F1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58CDAEA8" w14:textId="6E0DB373" w:rsidR="00006CEB" w:rsidRPr="00006CEB" w:rsidRDefault="00006CEB" w:rsidP="00006CEB"/>
    <w:p w14:paraId="65B23A65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 xml:space="preserve">2. </w:t>
      </w:r>
      <w:proofErr w:type="spellStart"/>
      <w:r w:rsidRPr="00006CEB">
        <w:rPr>
          <w:rFonts w:ascii="Times New Roman" w:hAnsi="Times New Roman" w:cs="Times New Roman"/>
        </w:rPr>
        <w:t>Промпт</w:t>
      </w:r>
      <w:proofErr w:type="spellEnd"/>
      <w:r w:rsidRPr="00006CEB">
        <w:rPr>
          <w:rFonts w:ascii="Times New Roman" w:hAnsi="Times New Roman" w:cs="Times New Roman"/>
        </w:rPr>
        <w:t xml:space="preserve"> для контроля нагрузки</w:t>
      </w:r>
    </w:p>
    <w:p w14:paraId="01772CF5" w14:textId="77777777" w:rsidR="00006CEB" w:rsidRPr="00006CEB" w:rsidRDefault="00006CEB" w:rsidP="00006CEB">
      <w:r w:rsidRPr="00006CEB">
        <w:rPr>
          <w:b/>
          <w:color w:val="1F4E79"/>
          <w:sz w:val="20"/>
        </w:rPr>
        <w:t xml:space="preserve">Аспект 60. Наличие </w:t>
      </w:r>
      <w:proofErr w:type="spellStart"/>
      <w:r w:rsidRPr="00006CEB">
        <w:rPr>
          <w:b/>
          <w:color w:val="1F4E79"/>
          <w:sz w:val="20"/>
        </w:rPr>
        <w:t>промпта</w:t>
      </w:r>
      <w:proofErr w:type="spellEnd"/>
      <w:r w:rsidRPr="00006CEB">
        <w:rPr>
          <w:b/>
          <w:color w:val="1F4E79"/>
          <w:sz w:val="20"/>
        </w:rPr>
        <w:t xml:space="preserve"> с заданием считать массу брутто и грузоподъёмность полок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75FA020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4045492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52D4D44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2474610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32D3FC2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9F3AE59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5EF7FC7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FBA2095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280B6F7" w14:textId="77777777" w:rsidR="00006CEB" w:rsidRPr="00006CEB" w:rsidRDefault="00006CEB" w:rsidP="007A3F7B">
            <w:proofErr w:type="spellStart"/>
            <w:r w:rsidRPr="00006CEB">
              <w:rPr>
                <w:sz w:val="16"/>
              </w:rPr>
              <w:t>Промпт</w:t>
            </w:r>
            <w:proofErr w:type="spellEnd"/>
            <w:r w:rsidRPr="00006CEB">
              <w:rPr>
                <w:sz w:val="16"/>
              </w:rPr>
              <w:t xml:space="preserve"> содержит все три требования: считать массы, сравнить с лимитом, вынести заключение</w:t>
            </w:r>
          </w:p>
        </w:tc>
      </w:tr>
      <w:tr w:rsidR="00006CEB" w:rsidRPr="00006CEB" w14:paraId="4678F7E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A9D6028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27ED332" w14:textId="77777777" w:rsidR="00006CEB" w:rsidRPr="00006CEB" w:rsidRDefault="00006CEB" w:rsidP="007A3F7B">
            <w:r w:rsidRPr="00006CEB">
              <w:rPr>
                <w:sz w:val="16"/>
              </w:rPr>
              <w:t>100</w:t>
            </w:r>
            <w:proofErr w:type="gramStart"/>
            <w:r w:rsidRPr="00006CEB">
              <w:rPr>
                <w:sz w:val="16"/>
              </w:rPr>
              <w:t>%  числовых</w:t>
            </w:r>
            <w:proofErr w:type="gramEnd"/>
            <w:r w:rsidRPr="00006CEB">
              <w:rPr>
                <w:sz w:val="16"/>
              </w:rPr>
              <w:t xml:space="preserve"> данных корректны</w:t>
            </w:r>
          </w:p>
        </w:tc>
      </w:tr>
      <w:tr w:rsidR="00006CEB" w:rsidRPr="00006CEB" w14:paraId="3E443B5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9CA8753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9B6360B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77A670A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AA5F975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C5FF0D2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полностью: 100</w:t>
            </w:r>
            <w:proofErr w:type="gramStart"/>
            <w:r w:rsidRPr="00006CEB">
              <w:rPr>
                <w:sz w:val="16"/>
              </w:rPr>
              <w:t>%  числовых</w:t>
            </w:r>
            <w:proofErr w:type="gramEnd"/>
            <w:r w:rsidRPr="00006CEB">
              <w:rPr>
                <w:sz w:val="16"/>
              </w:rPr>
              <w:t xml:space="preserve"> данных корректны.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0ED86EE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73D3BCB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32BB556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2022378E" w14:textId="1EAA3BA4" w:rsidR="00006CEB" w:rsidRPr="00006CEB" w:rsidRDefault="00006CEB" w:rsidP="00006CEB"/>
    <w:p w14:paraId="5BBA148E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61. Наличие корректной самостоятельной проверки конкурсантом корректности ответа модели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368F0C7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CB380DA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D62E8EF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7D368EA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8DD08F1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2ACE0BD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1329EFD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10C386C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CDD5C47" w14:textId="77777777" w:rsidR="00006CEB" w:rsidRPr="00006CEB" w:rsidRDefault="00006CEB" w:rsidP="007A3F7B">
            <w:r w:rsidRPr="00006CEB">
              <w:rPr>
                <w:sz w:val="16"/>
              </w:rPr>
              <w:t>Проверка наличия в конечном файле раздела с собственными расчётами и выводом о совпадении/расхождении</w:t>
            </w:r>
          </w:p>
        </w:tc>
      </w:tr>
      <w:tr w:rsidR="00006CEB" w:rsidRPr="00006CEB" w14:paraId="2EC95C9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AE352CA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EBEBFF" w14:textId="77777777" w:rsidR="00006CEB" w:rsidRPr="00006CEB" w:rsidRDefault="00006CEB" w:rsidP="007A3F7B">
            <w:r w:rsidRPr="00006CEB">
              <w:rPr>
                <w:sz w:val="16"/>
              </w:rPr>
              <w:t>Зафиксированы собственные расчёты и вывод</w:t>
            </w:r>
          </w:p>
        </w:tc>
      </w:tr>
      <w:tr w:rsidR="00006CEB" w:rsidRPr="00006CEB" w14:paraId="79A2C5F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DF20D94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9FFE937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553348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491462E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3E4E6C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полностью: Зафиксированы собственные расчёты и вывод.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626BFBC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4127708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36D47E6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63A7B89E" w14:textId="03BEB59C" w:rsidR="00006CEB" w:rsidRPr="00006CEB" w:rsidRDefault="00006CEB" w:rsidP="00006CEB"/>
    <w:p w14:paraId="34627ABD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62. Качество вывода нейросети о соответствии нагрузки (оценивается корректность полученного и зафиксированного ответа)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4C2EBA3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10B695F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DD62AA4" w14:textId="77777777" w:rsidR="00006CEB" w:rsidRPr="00006CEB" w:rsidRDefault="00006CEB" w:rsidP="007A3F7B">
            <w:r w:rsidRPr="00006CEB">
              <w:rPr>
                <w:sz w:val="16"/>
              </w:rPr>
              <w:t>Судейская (С)</w:t>
            </w:r>
          </w:p>
        </w:tc>
      </w:tr>
      <w:tr w:rsidR="00006CEB" w:rsidRPr="00006CEB" w14:paraId="2E86C7C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7AA5AFF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D71B704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759272D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3AB0765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34768F5" w14:textId="77777777" w:rsidR="00006CEB" w:rsidRPr="00006CEB" w:rsidRDefault="00006CEB" w:rsidP="007A3F7B">
            <w:r w:rsidRPr="00006CEB">
              <w:rPr>
                <w:sz w:val="16"/>
              </w:rPr>
              <w:t>Проверка вывода модели, конкурсант зафиксировал совпадение с собственными расчётами</w:t>
            </w:r>
          </w:p>
        </w:tc>
      </w:tr>
      <w:tr w:rsidR="00006CEB" w:rsidRPr="00006CEB" w14:paraId="49ED4E0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4C9B45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BED4E9B" w14:textId="77777777" w:rsidR="00006CEB" w:rsidRPr="00006CEB" w:rsidRDefault="00006CEB" w:rsidP="007A3F7B">
            <w:r w:rsidRPr="00006CEB">
              <w:rPr>
                <w:sz w:val="16"/>
              </w:rPr>
              <w:t>Вывод модели верен, конкурсант зафиксировал совпадение с собственными расчётами</w:t>
            </w:r>
          </w:p>
        </w:tc>
      </w:tr>
      <w:tr w:rsidR="00006CEB" w:rsidRPr="00006CEB" w14:paraId="3346824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FD815FA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FCFD5B7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C99CC0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301C659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6232044" w14:textId="77777777" w:rsidR="00006CEB" w:rsidRPr="00006CEB" w:rsidRDefault="00006CEB" w:rsidP="007A3F7B">
            <w:r w:rsidRPr="00006CEB">
              <w:rPr>
                <w:sz w:val="16"/>
              </w:rPr>
              <w:t>3 — идеальный/превосходный результат: решение полностью соответствует задаче, логично, убедительно, без ошибок и применимо на практике. 2 — соответствует требованиям и в определённой степени превосходит их; имеются только малые недочёты. 1 — соответствует установленным требованиям, но без выраженного превышения; присутствуют отдельные недочёты. 0 — результат ниже требований, отсутствует либо не может быть использован.</w:t>
            </w:r>
          </w:p>
        </w:tc>
      </w:tr>
      <w:tr w:rsidR="00006CEB" w:rsidRPr="00006CEB" w14:paraId="593E12D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3354E5C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F0BF837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3D64EF03" w14:textId="4649C989" w:rsidR="00006CEB" w:rsidRPr="00006CEB" w:rsidRDefault="00006CEB" w:rsidP="00006CEB"/>
    <w:p w14:paraId="64320F11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63. Анализ упаковки и манипуляционных знаков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07314DA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F78FC3B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F714358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4012A3B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97BD7FB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F197E64" w14:textId="77777777" w:rsidR="00006CEB" w:rsidRPr="00006CEB" w:rsidRDefault="00006CEB" w:rsidP="007A3F7B">
            <w:r w:rsidRPr="00006CEB">
              <w:rPr>
                <w:sz w:val="16"/>
              </w:rPr>
              <w:t>1.5</w:t>
            </w:r>
          </w:p>
        </w:tc>
      </w:tr>
      <w:tr w:rsidR="00006CEB" w:rsidRPr="00006CEB" w14:paraId="291884E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620423C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E99B098" w14:textId="77777777" w:rsidR="00006CEB" w:rsidRPr="00006CEB" w:rsidRDefault="00006CEB" w:rsidP="007A3F7B">
            <w:r w:rsidRPr="00006CEB">
              <w:rPr>
                <w:sz w:val="16"/>
              </w:rPr>
              <w:t xml:space="preserve">Проверка определения товаров </w:t>
            </w:r>
            <w:proofErr w:type="gramStart"/>
            <w:r w:rsidRPr="00006CEB">
              <w:rPr>
                <w:sz w:val="16"/>
              </w:rPr>
              <w:t>и  манипуляционных</w:t>
            </w:r>
            <w:proofErr w:type="gramEnd"/>
            <w:r w:rsidRPr="00006CEB">
              <w:rPr>
                <w:sz w:val="16"/>
              </w:rPr>
              <w:t xml:space="preserve"> знаков</w:t>
            </w:r>
          </w:p>
        </w:tc>
      </w:tr>
      <w:tr w:rsidR="00006CEB" w:rsidRPr="00006CEB" w14:paraId="020E080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CB01313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9D8825C" w14:textId="77777777" w:rsidR="00006CEB" w:rsidRPr="00006CEB" w:rsidRDefault="00006CEB" w:rsidP="007A3F7B">
            <w:r w:rsidRPr="00006CEB">
              <w:rPr>
                <w:sz w:val="16"/>
              </w:rPr>
              <w:t xml:space="preserve">Корректно </w:t>
            </w:r>
            <w:proofErr w:type="spellStart"/>
            <w:r w:rsidRPr="00006CEB">
              <w:rPr>
                <w:sz w:val="16"/>
              </w:rPr>
              <w:t>определеный</w:t>
            </w:r>
            <w:proofErr w:type="spellEnd"/>
            <w:r w:rsidRPr="00006CEB">
              <w:rPr>
                <w:sz w:val="16"/>
              </w:rPr>
              <w:t xml:space="preserve"> товары и знаки</w:t>
            </w:r>
          </w:p>
        </w:tc>
      </w:tr>
      <w:tr w:rsidR="00006CEB" w:rsidRPr="00006CEB" w14:paraId="6F4BB48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F577B50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A22ACCC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0AA8B04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65A3FAB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F4950AD" w14:textId="77777777" w:rsidR="00006CEB" w:rsidRPr="00006CEB" w:rsidRDefault="00006CEB" w:rsidP="007A3F7B">
            <w:r w:rsidRPr="00006CEB">
              <w:rPr>
                <w:sz w:val="16"/>
              </w:rPr>
              <w:t xml:space="preserve">Максимальный балл (1.5) — Корректно </w:t>
            </w:r>
            <w:proofErr w:type="spellStart"/>
            <w:r w:rsidRPr="00006CEB">
              <w:rPr>
                <w:sz w:val="16"/>
              </w:rPr>
              <w:t>определеный</w:t>
            </w:r>
            <w:proofErr w:type="spellEnd"/>
            <w:r w:rsidRPr="00006CEB">
              <w:rPr>
                <w:sz w:val="16"/>
              </w:rPr>
              <w:t xml:space="preserve"> товары и знаки; при частичном выполнении балл не выставляется, если иное не указано в критериях.</w:t>
            </w:r>
          </w:p>
        </w:tc>
      </w:tr>
      <w:tr w:rsidR="00006CEB" w:rsidRPr="00006CEB" w14:paraId="0A56350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7E51F5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D1ADB26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283CD02B" w14:textId="17C55886" w:rsidR="00006CEB" w:rsidRPr="00006CEB" w:rsidRDefault="00006CEB" w:rsidP="00006CEB"/>
    <w:p w14:paraId="400AC2CF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3. Рекомендации по хранению в пяти кейсах</w:t>
      </w:r>
    </w:p>
    <w:p w14:paraId="77E05A16" w14:textId="77777777" w:rsidR="00006CEB" w:rsidRPr="00006CEB" w:rsidRDefault="00006CEB" w:rsidP="00006CEB">
      <w:r w:rsidRPr="00006CEB">
        <w:rPr>
          <w:b/>
          <w:color w:val="1F4E79"/>
          <w:sz w:val="20"/>
        </w:rPr>
        <w:t xml:space="preserve">Аспект 64. </w:t>
      </w:r>
      <w:proofErr w:type="spellStart"/>
      <w:r w:rsidRPr="00006CEB">
        <w:rPr>
          <w:b/>
          <w:color w:val="1F4E79"/>
          <w:sz w:val="20"/>
        </w:rPr>
        <w:t>Промпт</w:t>
      </w:r>
      <w:proofErr w:type="spellEnd"/>
      <w:r w:rsidRPr="00006CEB">
        <w:rPr>
          <w:b/>
          <w:color w:val="1F4E79"/>
          <w:sz w:val="20"/>
        </w:rPr>
        <w:t xml:space="preserve"> для проверки условий хранения (5 кейсов)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7C892BB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4ECE47E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F06A232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21BA6C5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55EACE6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C1BCDFF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3ED15C1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7DAB14E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BD0A831" w14:textId="77777777" w:rsidR="00006CEB" w:rsidRPr="00006CEB" w:rsidRDefault="00006CEB" w:rsidP="007A3F7B">
            <w:r w:rsidRPr="00006CEB">
              <w:rPr>
                <w:sz w:val="16"/>
              </w:rPr>
              <w:t>Проверка Описания всех 5 кейсов с точными параметрами, для каждого товара указано ДОПУСТИМО/НЕ ДОПУСТИМО с причинами</w:t>
            </w:r>
          </w:p>
        </w:tc>
      </w:tr>
      <w:tr w:rsidR="00006CEB" w:rsidRPr="00006CEB" w14:paraId="12DE02F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0C75ED7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B8E0836" w14:textId="77777777" w:rsidR="00006CEB" w:rsidRPr="00006CEB" w:rsidRDefault="00006CEB" w:rsidP="007A3F7B">
            <w:r w:rsidRPr="00006CEB">
              <w:rPr>
                <w:sz w:val="16"/>
              </w:rPr>
              <w:t>Все 5 кейсов решены корректно</w:t>
            </w:r>
          </w:p>
        </w:tc>
      </w:tr>
      <w:tr w:rsidR="00006CEB" w:rsidRPr="00006CEB" w14:paraId="259C904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A24B324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CF95E1F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2AC7ACB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2578C13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3A562AE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полностью: Все 5 кейсов решены корректно.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20F5032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93AC56C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EB49640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72877471" w14:textId="08E1D8A9" w:rsidR="00006CEB" w:rsidRPr="00006CEB" w:rsidRDefault="00006CEB" w:rsidP="00006CEB"/>
    <w:p w14:paraId="518AFB80" w14:textId="77777777" w:rsidR="00006CEB" w:rsidRPr="00006CEB" w:rsidRDefault="00006CEB" w:rsidP="00006CEB">
      <w:r w:rsidRPr="00006CEB">
        <w:rPr>
          <w:b/>
          <w:color w:val="1F4E79"/>
          <w:sz w:val="20"/>
        </w:rPr>
        <w:lastRenderedPageBreak/>
        <w:t>Аспект 65. Логика классификации товаров по кейсам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468FE76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BDF3F6E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E914850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16EC4E7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9AC1E33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B0F5993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761AC01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28A3094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A7643FC" w14:textId="77777777" w:rsidR="00006CEB" w:rsidRPr="00006CEB" w:rsidRDefault="00006CEB" w:rsidP="007A3F7B">
            <w:r w:rsidRPr="00006CEB">
              <w:rPr>
                <w:sz w:val="16"/>
              </w:rPr>
              <w:t>Модель логично определила, какие товары допустимо/недопустимо хранить в каждом из 5 кейсов</w:t>
            </w:r>
          </w:p>
        </w:tc>
      </w:tr>
      <w:tr w:rsidR="00006CEB" w:rsidRPr="00006CEB" w14:paraId="77D1A73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B47FCE5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3BDEA49" w14:textId="77777777" w:rsidR="00006CEB" w:rsidRPr="00006CEB" w:rsidRDefault="00006CEB" w:rsidP="007A3F7B">
            <w:r w:rsidRPr="00006CEB">
              <w:rPr>
                <w:sz w:val="16"/>
              </w:rPr>
              <w:t>Проверка корректности соответствия требований этикеток условиям кейса</w:t>
            </w:r>
          </w:p>
        </w:tc>
      </w:tr>
      <w:tr w:rsidR="00006CEB" w:rsidRPr="00006CEB" w14:paraId="70EC749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107F73D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9A4C37D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636FF3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A40B691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FA8B510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полностью: Проверка корректности соответствия требований этикеток условиям кейса.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6CBDC30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6EA3ACC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2DE7F13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46EF0C07" w14:textId="5B4185EA" w:rsidR="00006CEB" w:rsidRPr="00006CEB" w:rsidRDefault="00006CEB" w:rsidP="00006CEB"/>
    <w:p w14:paraId="5BAD3C63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4. Оптимизация порядка отпуска товара</w:t>
      </w:r>
    </w:p>
    <w:p w14:paraId="1FF2859F" w14:textId="77777777" w:rsidR="00006CEB" w:rsidRPr="00006CEB" w:rsidRDefault="00006CEB" w:rsidP="00006CEB">
      <w:r w:rsidRPr="00006CEB">
        <w:rPr>
          <w:b/>
          <w:color w:val="1F4E79"/>
          <w:sz w:val="20"/>
        </w:rPr>
        <w:t xml:space="preserve">Аспект 66. </w:t>
      </w:r>
      <w:proofErr w:type="spellStart"/>
      <w:r w:rsidRPr="00006CEB">
        <w:rPr>
          <w:b/>
          <w:color w:val="1F4E79"/>
          <w:sz w:val="20"/>
        </w:rPr>
        <w:t>Наличине</w:t>
      </w:r>
      <w:proofErr w:type="spellEnd"/>
      <w:r w:rsidRPr="00006CEB">
        <w:rPr>
          <w:b/>
          <w:color w:val="1F4E79"/>
          <w:sz w:val="20"/>
        </w:rPr>
        <w:t xml:space="preserve"> таблицы, содержащей корректный </w:t>
      </w:r>
      <w:proofErr w:type="spellStart"/>
      <w:r w:rsidRPr="00006CEB">
        <w:rPr>
          <w:b/>
          <w:color w:val="1F4E79"/>
          <w:sz w:val="20"/>
        </w:rPr>
        <w:t>приоретизированный</w:t>
      </w:r>
      <w:proofErr w:type="spellEnd"/>
      <w:r w:rsidRPr="00006CEB">
        <w:rPr>
          <w:b/>
          <w:color w:val="1F4E79"/>
          <w:sz w:val="20"/>
        </w:rPr>
        <w:t xml:space="preserve"> список товаров для отпуска 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4979A13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5FCEE91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359074B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44BCD39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A297937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1C1777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24DABA8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B0E643C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228087F" w14:textId="77777777" w:rsidR="00006CEB" w:rsidRPr="00006CEB" w:rsidRDefault="00006CEB" w:rsidP="007A3F7B">
            <w:r w:rsidRPr="00006CEB">
              <w:rPr>
                <w:sz w:val="16"/>
              </w:rPr>
              <w:t xml:space="preserve">Таблица, содержащая корректный </w:t>
            </w:r>
            <w:proofErr w:type="spellStart"/>
            <w:r w:rsidRPr="00006CEB">
              <w:rPr>
                <w:sz w:val="16"/>
              </w:rPr>
              <w:t>приоретизированный</w:t>
            </w:r>
            <w:proofErr w:type="spellEnd"/>
            <w:r w:rsidRPr="00006CEB">
              <w:rPr>
                <w:sz w:val="16"/>
              </w:rPr>
              <w:t xml:space="preserve"> список товаров для отпуска в соответствии с используемым методом управления запасами в наличии</w:t>
            </w:r>
          </w:p>
        </w:tc>
      </w:tr>
      <w:tr w:rsidR="00006CEB" w:rsidRPr="00006CEB" w14:paraId="05E3F3C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6332821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3977EB0" w14:textId="77777777" w:rsidR="00006CEB" w:rsidRPr="00006CEB" w:rsidRDefault="00006CEB" w:rsidP="007A3F7B">
            <w:r w:rsidRPr="00006CEB">
              <w:rPr>
                <w:sz w:val="16"/>
              </w:rPr>
              <w:t>Таблица в наличии и содержит корректные данные</w:t>
            </w:r>
          </w:p>
        </w:tc>
      </w:tr>
      <w:tr w:rsidR="00006CEB" w:rsidRPr="00006CEB" w14:paraId="28C7920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50C5BA9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6251C9E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085399F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B3A9620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19E1334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полностью: Таблица в наличии и содержит корректные данные.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26BD94C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A467E0A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D5DE8EC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52017779" w14:textId="7BBB3686" w:rsidR="00006CEB" w:rsidRPr="00006CEB" w:rsidRDefault="00006CEB" w:rsidP="00006CEB"/>
    <w:p w14:paraId="1D514D5A" w14:textId="1D528260" w:rsidR="00006CEB" w:rsidRPr="00006CEB" w:rsidRDefault="00006CEB" w:rsidP="00006CEB">
      <w:r w:rsidRPr="00006CEB">
        <w:rPr>
          <w:b/>
          <w:color w:val="1F4E79"/>
          <w:sz w:val="20"/>
        </w:rPr>
        <w:t>Аспект 67. Визуальная составляющая таблицы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7670FA9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3113ADA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70BB022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44A910A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74B594F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0AE2AB4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4082A16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4F0F1FF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A808BDE" w14:textId="77777777" w:rsidR="00006CEB" w:rsidRPr="00006CEB" w:rsidRDefault="00006CEB" w:rsidP="007A3F7B">
            <w:r w:rsidRPr="00006CEB">
              <w:rPr>
                <w:sz w:val="16"/>
              </w:rPr>
              <w:t>Таблица выполнена в визуальном стиле, указанном в конкурсном задании</w:t>
            </w:r>
          </w:p>
        </w:tc>
      </w:tr>
      <w:tr w:rsidR="00006CEB" w:rsidRPr="00006CEB" w14:paraId="794B41A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E760F5B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237FF55" w14:textId="77777777" w:rsidR="00006CEB" w:rsidRPr="00006CEB" w:rsidRDefault="00006CEB" w:rsidP="007A3F7B">
            <w:r w:rsidRPr="00006CEB">
              <w:rPr>
                <w:sz w:val="16"/>
              </w:rPr>
              <w:t xml:space="preserve">Таблица имеет все границы, заливку ячеек цветом, шапку и все </w:t>
            </w:r>
            <w:proofErr w:type="spellStart"/>
            <w:r w:rsidRPr="00006CEB">
              <w:rPr>
                <w:sz w:val="16"/>
              </w:rPr>
              <w:t>занчения</w:t>
            </w:r>
            <w:proofErr w:type="spellEnd"/>
            <w:r w:rsidRPr="00006CEB">
              <w:rPr>
                <w:sz w:val="16"/>
              </w:rPr>
              <w:t xml:space="preserve"> в ячейках выравнены по центру относительно вертикали и горизонтали </w:t>
            </w:r>
          </w:p>
        </w:tc>
      </w:tr>
      <w:tr w:rsidR="00006CEB" w:rsidRPr="00006CEB" w14:paraId="09FE51B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722CBCE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CF18EC0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12CD8F8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C90A32D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3D0F82C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Таблица имеет все границы, заливку ячеек цветом, шапку и все </w:t>
            </w:r>
            <w:proofErr w:type="spellStart"/>
            <w:r w:rsidRPr="00006CEB">
              <w:rPr>
                <w:sz w:val="16"/>
              </w:rPr>
              <w:t>занчения</w:t>
            </w:r>
            <w:proofErr w:type="spellEnd"/>
            <w:r w:rsidRPr="00006CEB">
              <w:rPr>
                <w:sz w:val="16"/>
              </w:rPr>
              <w:t xml:space="preserve"> в ячейках выравнены по центру относительно вертикали и </w:t>
            </w:r>
            <w:proofErr w:type="gramStart"/>
            <w:r w:rsidRPr="00006CEB">
              <w:rPr>
                <w:sz w:val="16"/>
              </w:rPr>
              <w:t>горизонтали 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3F6E943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307AB7E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84AFA3C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103888E1" w14:textId="5827AEAF" w:rsidR="00006CEB" w:rsidRPr="00006CEB" w:rsidRDefault="00006CEB" w:rsidP="00006CEB"/>
    <w:p w14:paraId="63E7C81F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68. Предложение мер защиты для недопустимых условий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28EDF5A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DF549CB" w14:textId="77777777" w:rsidR="00006CEB" w:rsidRPr="00006CEB" w:rsidRDefault="00006CEB" w:rsidP="007A3F7B">
            <w:r w:rsidRPr="00006CEB">
              <w:rPr>
                <w:b/>
                <w:sz w:val="16"/>
              </w:rPr>
              <w:lastRenderedPageBreak/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61CC63D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30A741C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BF65CFD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55A34C5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1C43E82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B92814D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E7727EF" w14:textId="77777777" w:rsidR="00006CEB" w:rsidRPr="00006CEB" w:rsidRDefault="00006CEB" w:rsidP="007A3F7B">
            <w:r w:rsidRPr="00006CEB">
              <w:rPr>
                <w:sz w:val="16"/>
              </w:rPr>
              <w:t>Модель предложила 2 практические меры защиты для каждого недопустимого случая</w:t>
            </w:r>
          </w:p>
        </w:tc>
      </w:tr>
      <w:tr w:rsidR="00006CEB" w:rsidRPr="00006CEB" w14:paraId="242C9A0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42EAC7C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D9BFC58" w14:textId="77777777" w:rsidR="00006CEB" w:rsidRPr="00006CEB" w:rsidRDefault="00006CEB" w:rsidP="007A3F7B">
            <w:r w:rsidRPr="00006CEB">
              <w:rPr>
                <w:sz w:val="16"/>
              </w:rPr>
              <w:t>Проверка 2 практических корректных мер</w:t>
            </w:r>
          </w:p>
        </w:tc>
      </w:tr>
      <w:tr w:rsidR="00006CEB" w:rsidRPr="00006CEB" w14:paraId="46646BF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E1CF0A1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7482948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22FAE21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590025C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0B74C67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полностью: Проверка 2 практических корректных мер.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0B101D6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C12C15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6C4E849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0443B216" w14:textId="05656118" w:rsidR="00006CEB" w:rsidRPr="00006CEB" w:rsidRDefault="00006CEB" w:rsidP="00006CEB"/>
    <w:p w14:paraId="3413B109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69. Самостоятельная проверка условий хранения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51F8EF9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27B8533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7B1FB0E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7C9084F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60BA9AD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879326F" w14:textId="77777777" w:rsidR="00006CEB" w:rsidRPr="00006CEB" w:rsidRDefault="00006CEB" w:rsidP="007A3F7B">
            <w:r w:rsidRPr="00006CEB">
              <w:rPr>
                <w:sz w:val="16"/>
              </w:rPr>
              <w:t>2</w:t>
            </w:r>
          </w:p>
        </w:tc>
      </w:tr>
      <w:tr w:rsidR="00006CEB" w:rsidRPr="00006CEB" w14:paraId="7E63607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F4A0438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590C85C" w14:textId="77777777" w:rsidR="00006CEB" w:rsidRPr="00006CEB" w:rsidRDefault="00006CEB" w:rsidP="007A3F7B">
            <w:r w:rsidRPr="00006CEB">
              <w:rPr>
                <w:sz w:val="16"/>
              </w:rPr>
              <w:t>Конкурсант проверил логику модели, выявил ошибки в классификации товаров по кейсам</w:t>
            </w:r>
          </w:p>
        </w:tc>
      </w:tr>
      <w:tr w:rsidR="00006CEB" w:rsidRPr="00006CEB" w14:paraId="3282952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578966A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E2F2A9D" w14:textId="77777777" w:rsidR="00006CEB" w:rsidRPr="00006CEB" w:rsidRDefault="00006CEB" w:rsidP="007A3F7B">
            <w:r w:rsidRPr="00006CEB">
              <w:rPr>
                <w:sz w:val="16"/>
              </w:rPr>
              <w:t>Корректное согласие/несогласие с каждым выводом модели</w:t>
            </w:r>
          </w:p>
        </w:tc>
      </w:tr>
      <w:tr w:rsidR="00006CEB" w:rsidRPr="00006CEB" w14:paraId="450C14D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6A134B6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1701CC3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32D601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B89730B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30F75F7" w14:textId="77777777" w:rsidR="00006CEB" w:rsidRPr="00006CEB" w:rsidRDefault="00006CEB" w:rsidP="007A3F7B">
            <w:r w:rsidRPr="00006CEB">
              <w:rPr>
                <w:sz w:val="16"/>
              </w:rPr>
              <w:t>2 балла — Корректное согласие/несогласие с каждым выводом модели. 1 балл — результат представлен, но допущено одно существенное или несколько несущественных несоответствий; часть данных требует исправления/уточнения. 0 баллов — результат отсутствует или не соответствует заданию.</w:t>
            </w:r>
          </w:p>
        </w:tc>
      </w:tr>
      <w:tr w:rsidR="00006CEB" w:rsidRPr="00006CEB" w14:paraId="443E688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ECB561F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9B3DD52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293C1546" w14:textId="1D4A9051" w:rsidR="00006CEB" w:rsidRPr="00006CEB" w:rsidRDefault="00006CEB" w:rsidP="00006CEB"/>
    <w:p w14:paraId="0108F44D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70. Итоговый документ создан и содержит всю необходимую информацию согласно конкурсному заданию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0B626DA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F90E798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5117FD9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04947DD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A15F7AF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7CBE81E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618508C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FABC099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B088939" w14:textId="77777777" w:rsidR="00006CEB" w:rsidRPr="00006CEB" w:rsidRDefault="00006CEB" w:rsidP="007A3F7B">
            <w:r w:rsidRPr="00006CEB">
              <w:rPr>
                <w:sz w:val="16"/>
              </w:rPr>
              <w:t>Итоговый документ в наличии и содержит всю необходимую информацию согласно конкурсному заданию</w:t>
            </w:r>
          </w:p>
        </w:tc>
      </w:tr>
      <w:tr w:rsidR="00006CEB" w:rsidRPr="00006CEB" w14:paraId="735B82B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7AF8A0C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44FC594" w14:textId="77777777" w:rsidR="00006CEB" w:rsidRPr="00006CEB" w:rsidRDefault="00006CEB" w:rsidP="007A3F7B">
            <w:proofErr w:type="spellStart"/>
            <w:r w:rsidRPr="00006CEB">
              <w:rPr>
                <w:sz w:val="16"/>
              </w:rPr>
              <w:t>Наличине</w:t>
            </w:r>
            <w:proofErr w:type="spellEnd"/>
            <w:r w:rsidRPr="00006CEB">
              <w:rPr>
                <w:sz w:val="16"/>
              </w:rPr>
              <w:t xml:space="preserve"> итогового документа со всей информацию согласно конкурсному заданию</w:t>
            </w:r>
          </w:p>
        </w:tc>
      </w:tr>
      <w:tr w:rsidR="00006CEB" w:rsidRPr="00006CEB" w14:paraId="6EEB932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8B2E9BF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2BE05A7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51E340E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E796E46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388604C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</w:t>
            </w:r>
            <w:proofErr w:type="spellStart"/>
            <w:r w:rsidRPr="00006CEB">
              <w:rPr>
                <w:sz w:val="16"/>
              </w:rPr>
              <w:t>Наличине</w:t>
            </w:r>
            <w:proofErr w:type="spellEnd"/>
            <w:r w:rsidRPr="00006CEB">
              <w:rPr>
                <w:sz w:val="16"/>
              </w:rPr>
              <w:t xml:space="preserve"> итогового документа со всей информацию согласно конкурсному заданию.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2067D6C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63D3948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5CB3973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4AA68C1F" w14:textId="508F288D" w:rsidR="00006CEB" w:rsidRPr="00006CEB" w:rsidRDefault="00006CEB" w:rsidP="00006CEB"/>
    <w:p w14:paraId="725A4B37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71. Аналитический отчёт о качестве модели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3C5EA7D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04618A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C1E959D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49CC6F8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65A9EA2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D845C0F" w14:textId="77777777" w:rsidR="00006CEB" w:rsidRPr="00006CEB" w:rsidRDefault="00006CEB" w:rsidP="007A3F7B">
            <w:r w:rsidRPr="00006CEB">
              <w:rPr>
                <w:sz w:val="16"/>
              </w:rPr>
              <w:t>2</w:t>
            </w:r>
          </w:p>
        </w:tc>
      </w:tr>
      <w:tr w:rsidR="00006CEB" w:rsidRPr="00006CEB" w14:paraId="26D8CB3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2E09F0F" w14:textId="77777777" w:rsidR="00006CEB" w:rsidRPr="00006CEB" w:rsidRDefault="00006CEB" w:rsidP="007A3F7B">
            <w:r w:rsidRPr="00006CEB">
              <w:rPr>
                <w:b/>
                <w:sz w:val="16"/>
              </w:rPr>
              <w:lastRenderedPageBreak/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E42E1AF" w14:textId="77777777" w:rsidR="00006CEB" w:rsidRPr="00006CEB" w:rsidRDefault="00006CEB" w:rsidP="007A3F7B">
            <w:r w:rsidRPr="00006CEB">
              <w:rPr>
                <w:sz w:val="16"/>
              </w:rPr>
              <w:t>Отчёт: надёжность модели, её ошибки, влияние промптов, практическое применение</w:t>
            </w:r>
          </w:p>
        </w:tc>
      </w:tr>
      <w:tr w:rsidR="00006CEB" w:rsidRPr="00006CEB" w14:paraId="57087FA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5F9ED1A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009E7A5" w14:textId="77777777" w:rsidR="00006CEB" w:rsidRPr="00006CEB" w:rsidRDefault="00006CEB" w:rsidP="007A3F7B">
            <w:r w:rsidRPr="00006CEB">
              <w:rPr>
                <w:sz w:val="16"/>
              </w:rPr>
              <w:t>Проверка корректности отчёта</w:t>
            </w:r>
          </w:p>
        </w:tc>
      </w:tr>
      <w:tr w:rsidR="00006CEB" w:rsidRPr="00006CEB" w14:paraId="32CFB80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C170EC6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B9EB698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18D73BD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5D34047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455C0ED" w14:textId="77777777" w:rsidR="00006CEB" w:rsidRPr="00006CEB" w:rsidRDefault="00006CEB" w:rsidP="007A3F7B">
            <w:r w:rsidRPr="00006CEB">
              <w:rPr>
                <w:sz w:val="16"/>
              </w:rPr>
              <w:t>2 балла — Проверка корректности отчёта. 1 балл — результат представлен, но допущено одно существенное или несколько несущественных несоответствий; часть данных требует исправления/уточнения. 0 баллов — результат отсутствует или не соответствует заданию.</w:t>
            </w:r>
          </w:p>
        </w:tc>
      </w:tr>
      <w:tr w:rsidR="00006CEB" w:rsidRPr="00006CEB" w14:paraId="4F1225F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41F3E69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AA086E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06479C46" w14:textId="1F137ABF" w:rsidR="00006CEB" w:rsidRPr="00006CEB" w:rsidRDefault="00006CEB" w:rsidP="00006CEB"/>
    <w:p w14:paraId="0442E29B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72. Файл итогового документа сохранен в целевой директории с корректным именем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15F09B8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4FBF821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16AB6B9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188826A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A8BF026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88B4AC" w14:textId="77777777" w:rsidR="00006CEB" w:rsidRPr="00006CEB" w:rsidRDefault="00006CEB" w:rsidP="007A3F7B">
            <w:r w:rsidRPr="00006CEB">
              <w:rPr>
                <w:sz w:val="16"/>
              </w:rPr>
              <w:t>0.5</w:t>
            </w:r>
          </w:p>
        </w:tc>
      </w:tr>
      <w:tr w:rsidR="00006CEB" w:rsidRPr="00006CEB" w14:paraId="5D6D0FF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A3F3AAB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6BA8AD7" w14:textId="77777777" w:rsidR="00006CEB" w:rsidRPr="00006CEB" w:rsidRDefault="00006CEB" w:rsidP="007A3F7B">
            <w:r w:rsidRPr="00006CEB">
              <w:rPr>
                <w:sz w:val="16"/>
              </w:rPr>
              <w:t>Проверка наименования файлов и папок</w:t>
            </w:r>
          </w:p>
        </w:tc>
      </w:tr>
      <w:tr w:rsidR="00006CEB" w:rsidRPr="00006CEB" w14:paraId="7343EDF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C0ADAAA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773745E" w14:textId="77777777" w:rsidR="00006CEB" w:rsidRPr="00006CEB" w:rsidRDefault="00006CEB" w:rsidP="007A3F7B">
            <w:r w:rsidRPr="00006CEB">
              <w:rPr>
                <w:sz w:val="16"/>
              </w:rPr>
              <w:t>Файл итогового документа сохранен в целевой директории с корректным именем</w:t>
            </w:r>
          </w:p>
        </w:tc>
      </w:tr>
      <w:tr w:rsidR="00006CEB" w:rsidRPr="00006CEB" w14:paraId="1386509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00E4427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595108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00AFD50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2CF4D10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5CC10DE" w14:textId="77777777" w:rsidR="00006CEB" w:rsidRPr="00006CEB" w:rsidRDefault="00006CEB" w:rsidP="007A3F7B">
            <w:r w:rsidRPr="00006CEB">
              <w:rPr>
                <w:sz w:val="16"/>
              </w:rPr>
              <w:t>0,5 балла — Файл итогового документа сохранен в целевой директории с корректным именем. 0 баллов — условие не выполнено либо показатель невозможно подтвердить по представленному результату.</w:t>
            </w:r>
          </w:p>
        </w:tc>
      </w:tr>
      <w:tr w:rsidR="00006CEB" w:rsidRPr="00006CEB" w14:paraId="579B12B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48BAF0D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DC77332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7329D03E" w14:textId="4958BCD7" w:rsidR="00006CEB" w:rsidRPr="00006CEB" w:rsidRDefault="00006CEB" w:rsidP="00006CEB"/>
    <w:p w14:paraId="2626CB98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6. Бережливое производство</w:t>
      </w:r>
    </w:p>
    <w:p w14:paraId="395D3D71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73. Организация рабочего места в соответствии с требованиями охраны труда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54B0163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90AECDF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32DF22A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6055D25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2511779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BFE281D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2C6A1CC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773B42A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CD39790" w14:textId="77777777" w:rsidR="00006CEB" w:rsidRPr="00006CEB" w:rsidRDefault="00006CEB" w:rsidP="007A3F7B">
            <w:r w:rsidRPr="00006CEB">
              <w:rPr>
                <w:sz w:val="16"/>
              </w:rPr>
              <w:t>Рабочее место организовано в соответствии с требованиями ОТ</w:t>
            </w:r>
          </w:p>
        </w:tc>
      </w:tr>
      <w:tr w:rsidR="00006CEB" w:rsidRPr="00006CEB" w14:paraId="3C12A96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DDF7B66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18DE83A" w14:textId="77777777" w:rsidR="00006CEB" w:rsidRPr="00006CEB" w:rsidRDefault="00006CEB" w:rsidP="007A3F7B">
            <w:r w:rsidRPr="00006CEB">
              <w:rPr>
                <w:sz w:val="16"/>
              </w:rPr>
              <w:t>Результат должен быть представлен, читаем, воспроизводим и соответствовать поставленной профессиональной задаче.</w:t>
            </w:r>
          </w:p>
        </w:tc>
      </w:tr>
      <w:tr w:rsidR="00006CEB" w:rsidRPr="00006CEB" w14:paraId="57EE9E0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2F98DF7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AC80EDA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2F4CD2F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83174C4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C597792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</w:t>
            </w:r>
            <w:proofErr w:type="gramStart"/>
            <w:r w:rsidRPr="00006CEB">
              <w:rPr>
                <w:sz w:val="16"/>
              </w:rPr>
              <w:t>: 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164ED28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14606AD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67AF67C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68EE886F" w14:textId="6C515A92" w:rsidR="00006CEB" w:rsidRPr="00006CEB" w:rsidRDefault="00006CEB" w:rsidP="00006CEB"/>
    <w:p w14:paraId="21F507E8" w14:textId="77777777" w:rsidR="00006CEB" w:rsidRPr="00006CEB" w:rsidRDefault="00006CEB" w:rsidP="00006CEB">
      <w:r w:rsidRPr="00006CEB">
        <w:rPr>
          <w:b/>
          <w:color w:val="1F4E79"/>
          <w:sz w:val="20"/>
        </w:rPr>
        <w:t xml:space="preserve">Аспект 74. Конкурсант рационально реализовывает съёмку </w:t>
      </w:r>
      <w:proofErr w:type="spellStart"/>
      <w:r w:rsidRPr="00006CEB">
        <w:rPr>
          <w:b/>
          <w:color w:val="1F4E79"/>
          <w:sz w:val="20"/>
        </w:rPr>
        <w:t>датасета</w:t>
      </w:r>
      <w:proofErr w:type="spellEnd"/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7E05F12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03D133E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21801B2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4D9B7A0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500C5FF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9B8B242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4204ABF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0A50F2B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743E067" w14:textId="77777777" w:rsidR="00006CEB" w:rsidRPr="00006CEB" w:rsidRDefault="00006CEB" w:rsidP="007A3F7B">
            <w:r w:rsidRPr="00006CEB">
              <w:rPr>
                <w:sz w:val="16"/>
              </w:rPr>
              <w:t>На фото присутствует материалы необходимые для выполнения задания, на фото символы читаемы. Отсутствуют посторонние предметы</w:t>
            </w:r>
          </w:p>
        </w:tc>
      </w:tr>
      <w:tr w:rsidR="00006CEB" w:rsidRPr="00006CEB" w14:paraId="54A1613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84595FE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0980FC2" w14:textId="77777777" w:rsidR="00006CEB" w:rsidRPr="00006CEB" w:rsidRDefault="00006CEB" w:rsidP="007A3F7B">
            <w:r w:rsidRPr="00006CEB">
              <w:rPr>
                <w:sz w:val="16"/>
              </w:rPr>
              <w:t>Результат должен быть представлен, читаем, воспроизводим и соответствовать поставленной профессиональной задаче.</w:t>
            </w:r>
          </w:p>
        </w:tc>
      </w:tr>
      <w:tr w:rsidR="00006CEB" w:rsidRPr="00006CEB" w14:paraId="3E02354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E1A54DD" w14:textId="77777777" w:rsidR="00006CEB" w:rsidRPr="00006CEB" w:rsidRDefault="00006CEB" w:rsidP="007A3F7B">
            <w:r w:rsidRPr="00006CEB">
              <w:rPr>
                <w:b/>
                <w:sz w:val="16"/>
              </w:rPr>
              <w:lastRenderedPageBreak/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33687BC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2322EB1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C1BF0C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4CB37A8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</w:t>
            </w:r>
            <w:proofErr w:type="gramStart"/>
            <w:r w:rsidRPr="00006CEB">
              <w:rPr>
                <w:sz w:val="16"/>
              </w:rPr>
              <w:t>: 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73803F5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A1C101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175E935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1A09CE96" w14:textId="080C8469" w:rsidR="00006CEB" w:rsidRPr="00006CEB" w:rsidRDefault="00006CEB" w:rsidP="00006CEB"/>
    <w:p w14:paraId="054700FA" w14:textId="77777777" w:rsidR="00006CEB" w:rsidRPr="00006CEB" w:rsidRDefault="00006CEB" w:rsidP="00006CEB">
      <w:pPr>
        <w:pStyle w:val="21"/>
        <w:rPr>
          <w:rFonts w:ascii="Times New Roman" w:hAnsi="Times New Roman"/>
        </w:rPr>
      </w:pPr>
      <w:r w:rsidRPr="00006CEB">
        <w:rPr>
          <w:rFonts w:ascii="Times New Roman" w:hAnsi="Times New Roman"/>
        </w:rPr>
        <w:lastRenderedPageBreak/>
        <w:t>Ж. Презентация результатов применения ИИ в логистике</w:t>
      </w:r>
    </w:p>
    <w:p w14:paraId="0FFD17F1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1. Структура и содержание презентации</w:t>
      </w:r>
    </w:p>
    <w:p w14:paraId="7B8C36F6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75. Наличие всех обязательных разделов (вводная часть, разделы по каждому выполненному модулю, итоги и эффект).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419A4D5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D258755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3C5AD68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45C19B7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795E549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C8A03D4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279B998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F7691C1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2C26B4F" w14:textId="77777777" w:rsidR="00006CEB" w:rsidRPr="00006CEB" w:rsidRDefault="00006CEB" w:rsidP="007A3F7B">
            <w:r w:rsidRPr="00006CEB">
              <w:rPr>
                <w:sz w:val="16"/>
              </w:rPr>
              <w:t>Проверка структуры презентации.</w:t>
            </w:r>
          </w:p>
        </w:tc>
      </w:tr>
      <w:tr w:rsidR="00006CEB" w:rsidRPr="00006CEB" w14:paraId="21BE844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75CC19B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C7C25AF" w14:textId="77777777" w:rsidR="00006CEB" w:rsidRPr="00006CEB" w:rsidRDefault="00006CEB" w:rsidP="007A3F7B">
            <w:r w:rsidRPr="00006CEB">
              <w:rPr>
                <w:sz w:val="16"/>
              </w:rPr>
              <w:t>Все обязательные разделы присутствуют.</w:t>
            </w:r>
          </w:p>
        </w:tc>
      </w:tr>
      <w:tr w:rsidR="00006CEB" w:rsidRPr="00006CEB" w14:paraId="6B1E014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4E4E871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CB5F251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6C7C4A0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92360A5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D3F9D24" w14:textId="77777777" w:rsidR="00006CEB" w:rsidRPr="00006CEB" w:rsidRDefault="00006CEB" w:rsidP="007A3F7B">
            <w:r w:rsidRPr="00006CEB">
              <w:rPr>
                <w:sz w:val="16"/>
              </w:rPr>
              <w:t xml:space="preserve">1 балл — условие выполнено полностью: Все обязательные разделы </w:t>
            </w:r>
            <w:proofErr w:type="gramStart"/>
            <w:r w:rsidRPr="00006CEB">
              <w:rPr>
                <w:sz w:val="16"/>
              </w:rPr>
              <w:t>присутствуют..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33D9C0A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730506B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38A187A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43C1D48A" w14:textId="63405CE0" w:rsidR="00006CEB" w:rsidRPr="00006CEB" w:rsidRDefault="00006CEB" w:rsidP="00006CEB"/>
    <w:p w14:paraId="7E03793C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76. Наличие визуальных демонстраций работы моделей (скриншоты, примеры.)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634E2CC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64F0175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FF7DFB5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2A8C30B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91871E2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9D5CFA8" w14:textId="77777777" w:rsidR="00006CEB" w:rsidRPr="00006CEB" w:rsidRDefault="00006CEB" w:rsidP="007A3F7B">
            <w:r w:rsidRPr="00006CEB">
              <w:rPr>
                <w:sz w:val="16"/>
              </w:rPr>
              <w:t>2</w:t>
            </w:r>
          </w:p>
        </w:tc>
      </w:tr>
      <w:tr w:rsidR="00006CEB" w:rsidRPr="00006CEB" w14:paraId="4C8F5C3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F364176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F7A294E" w14:textId="77777777" w:rsidR="00006CEB" w:rsidRPr="00006CEB" w:rsidRDefault="00006CEB" w:rsidP="007A3F7B">
            <w:r w:rsidRPr="00006CEB">
              <w:rPr>
                <w:sz w:val="16"/>
              </w:rPr>
              <w:t>Подсчёт визуальных элементов.</w:t>
            </w:r>
          </w:p>
        </w:tc>
      </w:tr>
      <w:tr w:rsidR="00006CEB" w:rsidRPr="00006CEB" w14:paraId="5F814C2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2D1A3BD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F8369DF" w14:textId="77777777" w:rsidR="00006CEB" w:rsidRPr="00006CEB" w:rsidRDefault="00006CEB" w:rsidP="007A3F7B">
            <w:r w:rsidRPr="00006CEB">
              <w:rPr>
                <w:sz w:val="16"/>
              </w:rPr>
              <w:t>Минимум 5 скриншотов/примеров работы систем ИИ.</w:t>
            </w:r>
          </w:p>
        </w:tc>
      </w:tr>
      <w:tr w:rsidR="00006CEB" w:rsidRPr="00006CEB" w14:paraId="2B088CA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E545514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50CE57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7AEC919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208296D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29F6C5" w14:textId="77777777" w:rsidR="00006CEB" w:rsidRPr="00006CEB" w:rsidRDefault="00006CEB" w:rsidP="007A3F7B">
            <w:r w:rsidRPr="00006CEB">
              <w:rPr>
                <w:sz w:val="16"/>
              </w:rPr>
              <w:t xml:space="preserve">2 балла — Минимум 5 скриншотов/примеров работы систем </w:t>
            </w:r>
            <w:proofErr w:type="gramStart"/>
            <w:r w:rsidRPr="00006CEB">
              <w:rPr>
                <w:sz w:val="16"/>
              </w:rPr>
              <w:t>ИИ..</w:t>
            </w:r>
            <w:proofErr w:type="gramEnd"/>
            <w:r w:rsidRPr="00006CEB">
              <w:rPr>
                <w:sz w:val="16"/>
              </w:rPr>
              <w:t xml:space="preserve"> 1 балл — результат представлен, но допущено одно существенное или несколько несущественных несоответствий; часть данных требует исправления/уточнения. 0 баллов — результат отсутствует или не соответствует заданию.</w:t>
            </w:r>
          </w:p>
        </w:tc>
      </w:tr>
      <w:tr w:rsidR="00006CEB" w:rsidRPr="00006CEB" w14:paraId="628BE47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099931C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EAD89C9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2BC7D024" w14:textId="3737E813" w:rsidR="00006CEB" w:rsidRPr="00006CEB" w:rsidRDefault="00006CEB" w:rsidP="00006CEB"/>
    <w:p w14:paraId="2B88D00B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77. Качество визуализации и наглядность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52AA913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AA1FD1B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377B6BE" w14:textId="77777777" w:rsidR="00006CEB" w:rsidRPr="00006CEB" w:rsidRDefault="00006CEB" w:rsidP="007A3F7B">
            <w:r w:rsidRPr="00006CEB">
              <w:rPr>
                <w:sz w:val="16"/>
              </w:rPr>
              <w:t>Судейская (С)</w:t>
            </w:r>
          </w:p>
        </w:tc>
      </w:tr>
      <w:tr w:rsidR="00006CEB" w:rsidRPr="00006CEB" w14:paraId="7CE2D98C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4926829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FB2E408" w14:textId="77777777" w:rsidR="00006CEB" w:rsidRPr="00006CEB" w:rsidRDefault="00006CEB" w:rsidP="007A3F7B">
            <w:r w:rsidRPr="00006CEB">
              <w:rPr>
                <w:sz w:val="16"/>
              </w:rPr>
              <w:t>2</w:t>
            </w:r>
          </w:p>
        </w:tc>
      </w:tr>
      <w:tr w:rsidR="00006CEB" w:rsidRPr="00006CEB" w14:paraId="7B05839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5C0DD7A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2FD507B" w14:textId="77777777" w:rsidR="00006CEB" w:rsidRPr="00006CEB" w:rsidRDefault="00006CEB" w:rsidP="007A3F7B">
            <w:r w:rsidRPr="00006CEB">
              <w:rPr>
                <w:sz w:val="16"/>
              </w:rPr>
              <w:t>Проверка представленного результата по материалам конкурсного задания и сопоставление с установленным требованием.</w:t>
            </w:r>
          </w:p>
        </w:tc>
      </w:tr>
      <w:tr w:rsidR="00006CEB" w:rsidRPr="00006CEB" w14:paraId="6DDA7E7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D96B424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9899308" w14:textId="77777777" w:rsidR="00006CEB" w:rsidRPr="00006CEB" w:rsidRDefault="00006CEB" w:rsidP="007A3F7B">
            <w:r w:rsidRPr="00006CEB">
              <w:rPr>
                <w:sz w:val="16"/>
              </w:rPr>
              <w:t>Результат должен быть представлен, читаем, воспроизводим и соответствовать поставленной профессиональной задаче.</w:t>
            </w:r>
          </w:p>
        </w:tc>
      </w:tr>
      <w:tr w:rsidR="00006CEB" w:rsidRPr="00006CEB" w14:paraId="57EF634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2324590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A39748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04F3039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5C03E29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B1D7A8C" w14:textId="77777777" w:rsidR="00006CEB" w:rsidRPr="00006CEB" w:rsidRDefault="00006CEB" w:rsidP="007A3F7B">
            <w:r w:rsidRPr="00006CEB">
              <w:rPr>
                <w:sz w:val="16"/>
              </w:rPr>
              <w:t>3 — идеальный/превосходный результат: решение полностью соответствует задаче, логично, убедительно, без ошибок и применимо на практике. 2 — соответствует требованиям и в определённой степени превосходит их; имеются только малые недочёты. 1 — соответствует установленным требованиям, но без выраженного превышения; присутствуют отдельные недочёты. 0 — результат ниже требований, отсутствует либо не может быть использован.</w:t>
            </w:r>
          </w:p>
        </w:tc>
      </w:tr>
      <w:tr w:rsidR="00006CEB" w:rsidRPr="00006CEB" w14:paraId="23E2E60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9DC4F5A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3DD17B3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529E5BC6" w14:textId="76CEED8D" w:rsidR="00006CEB" w:rsidRPr="00006CEB" w:rsidRDefault="00006CEB" w:rsidP="00006CEB"/>
    <w:p w14:paraId="2033A99A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78. Логичность структуры и связность изложения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32A723E5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8FE3748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B9BCA27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2BEA9AA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118C6FB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E966D44" w14:textId="77777777" w:rsidR="00006CEB" w:rsidRPr="00006CEB" w:rsidRDefault="00006CEB" w:rsidP="007A3F7B">
            <w:r w:rsidRPr="00006CEB">
              <w:rPr>
                <w:sz w:val="16"/>
              </w:rPr>
              <w:t>2</w:t>
            </w:r>
          </w:p>
        </w:tc>
      </w:tr>
      <w:tr w:rsidR="00006CEB" w:rsidRPr="00006CEB" w14:paraId="489EBD3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23ACC8E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C65B07" w14:textId="77777777" w:rsidR="00006CEB" w:rsidRPr="00006CEB" w:rsidRDefault="00006CEB" w:rsidP="007A3F7B">
            <w:r w:rsidRPr="00006CEB">
              <w:rPr>
                <w:sz w:val="16"/>
              </w:rPr>
              <w:t>Повествование о всех разделах имеет определенную логическую цепочку согласно последовательности выполнения модулей</w:t>
            </w:r>
          </w:p>
        </w:tc>
      </w:tr>
      <w:tr w:rsidR="00006CEB" w:rsidRPr="00006CEB" w14:paraId="1F2F9E7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CCCA345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1A056D3" w14:textId="77777777" w:rsidR="00006CEB" w:rsidRPr="00006CEB" w:rsidRDefault="00006CEB" w:rsidP="007A3F7B">
            <w:r w:rsidRPr="00006CEB">
              <w:rPr>
                <w:sz w:val="16"/>
              </w:rPr>
              <w:t xml:space="preserve">Доклад имеет </w:t>
            </w:r>
            <w:proofErr w:type="spellStart"/>
            <w:r w:rsidRPr="00006CEB">
              <w:rPr>
                <w:sz w:val="16"/>
              </w:rPr>
              <w:t>пределенную</w:t>
            </w:r>
            <w:proofErr w:type="spellEnd"/>
            <w:r w:rsidRPr="00006CEB">
              <w:rPr>
                <w:sz w:val="16"/>
              </w:rPr>
              <w:t xml:space="preserve"> логическую цепочку согласно последовательности выполнения модулей</w:t>
            </w:r>
          </w:p>
        </w:tc>
      </w:tr>
      <w:tr w:rsidR="00006CEB" w:rsidRPr="00006CEB" w14:paraId="67D7AAF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0DE1AF7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3BD14E6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4648923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7C6FB95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7AE56E7" w14:textId="77777777" w:rsidR="00006CEB" w:rsidRPr="00006CEB" w:rsidRDefault="00006CEB" w:rsidP="007A3F7B">
            <w:r w:rsidRPr="00006CEB">
              <w:rPr>
                <w:sz w:val="16"/>
              </w:rPr>
              <w:t xml:space="preserve">2 балла — Доклад имеет </w:t>
            </w:r>
            <w:proofErr w:type="spellStart"/>
            <w:r w:rsidRPr="00006CEB">
              <w:rPr>
                <w:sz w:val="16"/>
              </w:rPr>
              <w:t>пределенную</w:t>
            </w:r>
            <w:proofErr w:type="spellEnd"/>
            <w:r w:rsidRPr="00006CEB">
              <w:rPr>
                <w:sz w:val="16"/>
              </w:rPr>
              <w:t xml:space="preserve"> логическую цепочку согласно последовательности выполнения модулей. 1 балл — результат представлен, но допущено одно существенное или несколько несущественных несоответствий; часть данных требует исправления/уточнения. 0 баллов — результат отсутствует или не соответствует заданию.</w:t>
            </w:r>
          </w:p>
        </w:tc>
      </w:tr>
      <w:tr w:rsidR="00006CEB" w:rsidRPr="00006CEB" w14:paraId="4F31D84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91F2272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A796C04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4642FB2D" w14:textId="7B7C3374" w:rsidR="00006CEB" w:rsidRPr="00006CEB" w:rsidRDefault="00006CEB" w:rsidP="00006CEB"/>
    <w:p w14:paraId="12AACFF5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2. Обоснование ценности внедрения</w:t>
      </w:r>
    </w:p>
    <w:p w14:paraId="3DF89EFB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79. Наличие количественных показателей эффекта по каждому модулю (экономия времени, сокращение ошибок, сравнение «до/после»).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1967AB0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5F7C6C6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914744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2B945C5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91A307F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CC34E01" w14:textId="77777777" w:rsidR="00006CEB" w:rsidRPr="00006CEB" w:rsidRDefault="00006CEB" w:rsidP="007A3F7B">
            <w:r w:rsidRPr="00006CEB">
              <w:rPr>
                <w:sz w:val="16"/>
              </w:rPr>
              <w:t>2</w:t>
            </w:r>
          </w:p>
        </w:tc>
      </w:tr>
      <w:tr w:rsidR="00006CEB" w:rsidRPr="00006CEB" w14:paraId="1EB93B5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A78FF4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84A8ABD" w14:textId="77777777" w:rsidR="00006CEB" w:rsidRPr="00006CEB" w:rsidRDefault="00006CEB" w:rsidP="007A3F7B">
            <w:r w:rsidRPr="00006CEB">
              <w:rPr>
                <w:sz w:val="16"/>
              </w:rPr>
              <w:t>Наличие показателей по всем модулям</w:t>
            </w:r>
          </w:p>
        </w:tc>
      </w:tr>
      <w:tr w:rsidR="00006CEB" w:rsidRPr="00006CEB" w14:paraId="1C4F903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3257748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F5DCB5E" w14:textId="77777777" w:rsidR="00006CEB" w:rsidRPr="00006CEB" w:rsidRDefault="00006CEB" w:rsidP="007A3F7B">
            <w:r w:rsidRPr="00006CEB">
              <w:rPr>
                <w:sz w:val="16"/>
              </w:rPr>
              <w:t>Показатели представлены по всем выполненным модулям.</w:t>
            </w:r>
          </w:p>
        </w:tc>
      </w:tr>
      <w:tr w:rsidR="00006CEB" w:rsidRPr="00006CEB" w14:paraId="6F738B3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35B86BC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94CB974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18E92F7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EB03197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86B56AF" w14:textId="77777777" w:rsidR="00006CEB" w:rsidRPr="00006CEB" w:rsidRDefault="00006CEB" w:rsidP="007A3F7B">
            <w:r w:rsidRPr="00006CEB">
              <w:rPr>
                <w:sz w:val="16"/>
              </w:rPr>
              <w:t xml:space="preserve">2 балла — Показатели представлены по всем выполненным </w:t>
            </w:r>
            <w:proofErr w:type="gramStart"/>
            <w:r w:rsidRPr="00006CEB">
              <w:rPr>
                <w:sz w:val="16"/>
              </w:rPr>
              <w:t>модулям..</w:t>
            </w:r>
            <w:proofErr w:type="gramEnd"/>
            <w:r w:rsidRPr="00006CEB">
              <w:rPr>
                <w:sz w:val="16"/>
              </w:rPr>
              <w:t xml:space="preserve"> 1 балл — результат представлен, но допущено одно существенное или несколько несущественных несоответствий; часть данных требует исправления/уточнения. 0 баллов — результат отсутствует или не соответствует заданию.</w:t>
            </w:r>
          </w:p>
        </w:tc>
      </w:tr>
      <w:tr w:rsidR="00006CEB" w:rsidRPr="00006CEB" w14:paraId="56AAB6D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4CEFBC4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39D5AA1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6E345214" w14:textId="66CEE572" w:rsidR="00006CEB" w:rsidRPr="00006CEB" w:rsidRDefault="00006CEB" w:rsidP="00006CEB"/>
    <w:p w14:paraId="683DC785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80. Убедительность ценностного предложения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6B362F8F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51C15B4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17972CE" w14:textId="77777777" w:rsidR="00006CEB" w:rsidRPr="00006CEB" w:rsidRDefault="00006CEB" w:rsidP="007A3F7B">
            <w:r w:rsidRPr="00006CEB">
              <w:rPr>
                <w:sz w:val="16"/>
              </w:rPr>
              <w:t>Судейская (С)</w:t>
            </w:r>
          </w:p>
        </w:tc>
      </w:tr>
      <w:tr w:rsidR="00006CEB" w:rsidRPr="00006CEB" w14:paraId="2135B39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8CB8247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251A50D" w14:textId="77777777" w:rsidR="00006CEB" w:rsidRPr="00006CEB" w:rsidRDefault="00006CEB" w:rsidP="007A3F7B">
            <w:r w:rsidRPr="00006CEB">
              <w:rPr>
                <w:sz w:val="16"/>
              </w:rPr>
              <w:t>2</w:t>
            </w:r>
          </w:p>
        </w:tc>
      </w:tr>
      <w:tr w:rsidR="00006CEB" w:rsidRPr="00006CEB" w14:paraId="3F5CC472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437C030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9D4AF7B" w14:textId="77777777" w:rsidR="00006CEB" w:rsidRPr="00006CEB" w:rsidRDefault="00006CEB" w:rsidP="007A3F7B">
            <w:r w:rsidRPr="00006CEB">
              <w:rPr>
                <w:sz w:val="16"/>
              </w:rPr>
              <w:t>Проверка представленного результата по материалам конкурсного задания и сопоставление с установленным требованием.</w:t>
            </w:r>
          </w:p>
        </w:tc>
      </w:tr>
      <w:tr w:rsidR="00006CEB" w:rsidRPr="00006CEB" w14:paraId="5E1FB6C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4E91D2F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E1170C2" w14:textId="77777777" w:rsidR="00006CEB" w:rsidRPr="00006CEB" w:rsidRDefault="00006CEB" w:rsidP="007A3F7B">
            <w:r w:rsidRPr="00006CEB">
              <w:rPr>
                <w:sz w:val="16"/>
              </w:rPr>
              <w:t>Результат должен быть представлен, читаем, воспроизводим и соответствовать поставленной профессиональной задаче.</w:t>
            </w:r>
          </w:p>
        </w:tc>
      </w:tr>
      <w:tr w:rsidR="00006CEB" w:rsidRPr="00006CEB" w14:paraId="0DE828C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1B35373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79518E0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440E0F1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E709416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FEDE243" w14:textId="77777777" w:rsidR="00006CEB" w:rsidRPr="00006CEB" w:rsidRDefault="00006CEB" w:rsidP="007A3F7B">
            <w:r w:rsidRPr="00006CEB">
              <w:rPr>
                <w:sz w:val="16"/>
              </w:rPr>
              <w:t>3 — идеальный/превосходный результат: решение полностью соответствует задаче, логично, убедительно, без ошибок и применимо на практике. 2 — соответствует требованиям и в определённой степени превосходит их; имеются только малые недочёты. 1 — соответствует установленным требованиям, но без выраженного превышения; присутствуют отдельные недочёты. 0 — результат ниже требований, отсутствует либо не может быть использован.</w:t>
            </w:r>
          </w:p>
        </w:tc>
      </w:tr>
      <w:tr w:rsidR="00006CEB" w:rsidRPr="00006CEB" w14:paraId="2A4FF05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A669F27" w14:textId="77777777" w:rsidR="00006CEB" w:rsidRPr="00006CEB" w:rsidRDefault="00006CEB" w:rsidP="007A3F7B">
            <w:r w:rsidRPr="00006CEB">
              <w:rPr>
                <w:b/>
                <w:sz w:val="16"/>
              </w:rPr>
              <w:lastRenderedPageBreak/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DF49047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57C375CB" w14:textId="2A452D71" w:rsidR="00006CEB" w:rsidRPr="00006CEB" w:rsidRDefault="00006CEB" w:rsidP="00006CEB"/>
    <w:p w14:paraId="008ADE31" w14:textId="77777777" w:rsidR="00006CEB" w:rsidRPr="00006CEB" w:rsidRDefault="00006CEB" w:rsidP="00006CEB">
      <w:pPr>
        <w:pStyle w:val="31"/>
        <w:rPr>
          <w:rFonts w:ascii="Times New Roman" w:hAnsi="Times New Roman" w:cs="Times New Roman"/>
        </w:rPr>
      </w:pPr>
      <w:r w:rsidRPr="00006CEB">
        <w:rPr>
          <w:rFonts w:ascii="Times New Roman" w:hAnsi="Times New Roman" w:cs="Times New Roman"/>
        </w:rPr>
        <w:t>3. Качество устного выступления</w:t>
      </w:r>
    </w:p>
    <w:p w14:paraId="6A7AB16D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81. Доступность изложения для нетехнической аудитории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3EE7969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FF58234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89107DE" w14:textId="77777777" w:rsidR="00006CEB" w:rsidRPr="00006CEB" w:rsidRDefault="00006CEB" w:rsidP="007A3F7B">
            <w:r w:rsidRPr="00006CEB">
              <w:rPr>
                <w:sz w:val="16"/>
              </w:rPr>
              <w:t>Судейская (С)</w:t>
            </w:r>
          </w:p>
        </w:tc>
      </w:tr>
      <w:tr w:rsidR="00006CEB" w:rsidRPr="00006CEB" w14:paraId="5C053FF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58992AC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9CCAC93" w14:textId="77777777" w:rsidR="00006CEB" w:rsidRPr="00006CEB" w:rsidRDefault="00006CEB" w:rsidP="007A3F7B">
            <w:r w:rsidRPr="00006CEB">
              <w:rPr>
                <w:sz w:val="16"/>
              </w:rPr>
              <w:t>2</w:t>
            </w:r>
          </w:p>
        </w:tc>
      </w:tr>
      <w:tr w:rsidR="00006CEB" w:rsidRPr="00006CEB" w14:paraId="0BABFE8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072F7C3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597CD4D" w14:textId="77777777" w:rsidR="00006CEB" w:rsidRPr="00006CEB" w:rsidRDefault="00006CEB" w:rsidP="007A3F7B">
            <w:r w:rsidRPr="00006CEB">
              <w:rPr>
                <w:sz w:val="16"/>
              </w:rPr>
              <w:t>Проверка доступности изложения для нетехнической аудитории</w:t>
            </w:r>
          </w:p>
        </w:tc>
      </w:tr>
      <w:tr w:rsidR="00006CEB" w:rsidRPr="00006CEB" w14:paraId="60A006E8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0506F09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8C09EFD" w14:textId="77777777" w:rsidR="00006CEB" w:rsidRPr="00006CEB" w:rsidRDefault="00006CEB" w:rsidP="007A3F7B">
            <w:r w:rsidRPr="00006CEB">
              <w:rPr>
                <w:sz w:val="16"/>
              </w:rPr>
              <w:t>Отсутствие сложных технических терминов</w:t>
            </w:r>
          </w:p>
        </w:tc>
      </w:tr>
      <w:tr w:rsidR="00006CEB" w:rsidRPr="00006CEB" w14:paraId="458E5E1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635D88E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AC1BD78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5D72142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1BB71DE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F0C1443" w14:textId="77777777" w:rsidR="00006CEB" w:rsidRPr="00006CEB" w:rsidRDefault="00006CEB" w:rsidP="007A3F7B">
            <w:r w:rsidRPr="00006CEB">
              <w:rPr>
                <w:sz w:val="16"/>
              </w:rPr>
              <w:t>3 — идеальный/превосходный результат: решение полностью соответствует задаче, логично, убедительно, без ошибок и применимо на практике. 2 — соответствует требованиям и в определённой степени превосходит их; имеются только малые недочёты. 1 — соответствует установленным требованиям, но без выраженного превышения; присутствуют отдельные недочёты. 0 — результат ниже требований, отсутствует либо не может быть использован.</w:t>
            </w:r>
          </w:p>
        </w:tc>
      </w:tr>
      <w:tr w:rsidR="00006CEB" w:rsidRPr="00006CEB" w14:paraId="6C8F4ADE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C7CD7EA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C74167B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50380CDA" w14:textId="3AED1886" w:rsidR="00006CEB" w:rsidRPr="00006CEB" w:rsidRDefault="00006CEB" w:rsidP="00006CEB"/>
    <w:p w14:paraId="1151D7BF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82. Уверенность и структурированность выступления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7209CFA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BCE77FB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ADD9780" w14:textId="77777777" w:rsidR="00006CEB" w:rsidRPr="00006CEB" w:rsidRDefault="00006CEB" w:rsidP="007A3F7B">
            <w:r w:rsidRPr="00006CEB">
              <w:rPr>
                <w:sz w:val="16"/>
              </w:rPr>
              <w:t>Судейская (С)</w:t>
            </w:r>
          </w:p>
        </w:tc>
      </w:tr>
      <w:tr w:rsidR="00006CEB" w:rsidRPr="00006CEB" w14:paraId="5B4C1EEB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D6F5449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3017E04" w14:textId="77777777" w:rsidR="00006CEB" w:rsidRPr="00006CEB" w:rsidRDefault="00006CEB" w:rsidP="007A3F7B">
            <w:r w:rsidRPr="00006CEB">
              <w:rPr>
                <w:sz w:val="16"/>
              </w:rPr>
              <w:t>2</w:t>
            </w:r>
          </w:p>
        </w:tc>
      </w:tr>
      <w:tr w:rsidR="00006CEB" w:rsidRPr="00006CEB" w14:paraId="5F4FAAB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24AF172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01D4E3F" w14:textId="77777777" w:rsidR="00006CEB" w:rsidRPr="00006CEB" w:rsidRDefault="00006CEB" w:rsidP="007A3F7B">
            <w:r w:rsidRPr="00006CEB">
              <w:rPr>
                <w:sz w:val="16"/>
              </w:rPr>
              <w:t>Проверка представленного результата по материалам конкурсного задания и сопоставление с установленным требованием.</w:t>
            </w:r>
          </w:p>
        </w:tc>
      </w:tr>
      <w:tr w:rsidR="00006CEB" w:rsidRPr="00006CEB" w14:paraId="50405A3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54200C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C5E145F" w14:textId="77777777" w:rsidR="00006CEB" w:rsidRPr="00006CEB" w:rsidRDefault="00006CEB" w:rsidP="007A3F7B">
            <w:r w:rsidRPr="00006CEB">
              <w:rPr>
                <w:sz w:val="16"/>
              </w:rPr>
              <w:t>Результат должен быть представлен, читаем, воспроизводим и соответствовать поставленной профессиональной задаче.</w:t>
            </w:r>
          </w:p>
        </w:tc>
      </w:tr>
      <w:tr w:rsidR="00006CEB" w:rsidRPr="00006CEB" w14:paraId="579AAEF4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FD140A0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9A91BC2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7E1D7AB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436996F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DA92C84" w14:textId="77777777" w:rsidR="00006CEB" w:rsidRPr="00006CEB" w:rsidRDefault="00006CEB" w:rsidP="007A3F7B">
            <w:r w:rsidRPr="00006CEB">
              <w:rPr>
                <w:sz w:val="16"/>
              </w:rPr>
              <w:t>3 — идеальный/превосходный результат: решение полностью соответствует задаче, логично, убедительно, без ошибок и применимо на практике. 2 — соответствует требованиям и в определённой степени превосходит их; имеются только малые недочёты. 1 — соответствует установленным требованиям, но без выраженного превышения; присутствуют отдельные недочёты. 0 — результат ниже требований, отсутствует либо не может быть использован.</w:t>
            </w:r>
          </w:p>
        </w:tc>
      </w:tr>
      <w:tr w:rsidR="00006CEB" w:rsidRPr="00006CEB" w14:paraId="7ADC096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BFA02F1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14FBB94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6661E985" w14:textId="34D2A9AB" w:rsidR="00006CEB" w:rsidRPr="00006CEB" w:rsidRDefault="00006CEB" w:rsidP="00006CEB"/>
    <w:p w14:paraId="55486E34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83. Организация рабочего места в соответствии с требованиями охраны труда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1C03003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6B8A764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FA93C1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2980B35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A2C4B85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05A0BBA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40088FD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96BEE9C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CADBBC0" w14:textId="77777777" w:rsidR="00006CEB" w:rsidRPr="00006CEB" w:rsidRDefault="00006CEB" w:rsidP="007A3F7B">
            <w:proofErr w:type="spellStart"/>
            <w:r w:rsidRPr="00006CEB">
              <w:rPr>
                <w:sz w:val="16"/>
              </w:rPr>
              <w:t>Рабоее</w:t>
            </w:r>
            <w:proofErr w:type="spellEnd"/>
            <w:r w:rsidRPr="00006CEB">
              <w:rPr>
                <w:sz w:val="16"/>
              </w:rPr>
              <w:t xml:space="preserve"> место организовано в соответствии с требованиями ОТ</w:t>
            </w:r>
          </w:p>
        </w:tc>
      </w:tr>
      <w:tr w:rsidR="00006CEB" w:rsidRPr="00006CEB" w14:paraId="18445000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383E655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6280494" w14:textId="77777777" w:rsidR="00006CEB" w:rsidRPr="00006CEB" w:rsidRDefault="00006CEB" w:rsidP="007A3F7B">
            <w:r w:rsidRPr="00006CEB">
              <w:rPr>
                <w:sz w:val="16"/>
              </w:rPr>
              <w:t>Результат должен быть представлен, читаем, воспроизводим и соответствовать поставленной профессиональной задаче.</w:t>
            </w:r>
          </w:p>
        </w:tc>
      </w:tr>
      <w:tr w:rsidR="00006CEB" w:rsidRPr="00006CEB" w14:paraId="7557679D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FBDC640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E6B4C34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75DAE423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52EF4A3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56BDBC4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</w:t>
            </w:r>
            <w:proofErr w:type="gramStart"/>
            <w:r w:rsidRPr="00006CEB">
              <w:rPr>
                <w:sz w:val="16"/>
              </w:rPr>
              <w:t>: 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499917B9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96F0F2B" w14:textId="77777777" w:rsidR="00006CEB" w:rsidRPr="00006CEB" w:rsidRDefault="00006CEB" w:rsidP="007A3F7B">
            <w:r w:rsidRPr="00006CEB">
              <w:rPr>
                <w:b/>
                <w:sz w:val="16"/>
              </w:rPr>
              <w:lastRenderedPageBreak/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4A5D995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112FF1F2" w14:textId="10C3C88F" w:rsidR="00006CEB" w:rsidRPr="00006CEB" w:rsidRDefault="00006CEB" w:rsidP="00006CEB"/>
    <w:p w14:paraId="77618D4E" w14:textId="77777777" w:rsidR="00006CEB" w:rsidRPr="00006CEB" w:rsidRDefault="00006CEB" w:rsidP="00006CEB">
      <w:r w:rsidRPr="00006CEB">
        <w:rPr>
          <w:b/>
          <w:color w:val="1F4E79"/>
          <w:sz w:val="20"/>
        </w:rPr>
        <w:t>Аспект 84. Количество слайдов презентации</w:t>
      </w:r>
    </w:p>
    <w:tbl>
      <w:tblPr>
        <w:tblStyle w:val="af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57"/>
      </w:tblGrid>
      <w:tr w:rsidR="00006CEB" w:rsidRPr="00006CEB" w14:paraId="316B19A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476D29B" w14:textId="77777777" w:rsidR="00006CEB" w:rsidRPr="00006CEB" w:rsidRDefault="00006CEB" w:rsidP="007A3F7B">
            <w:r w:rsidRPr="00006CEB">
              <w:rPr>
                <w:b/>
                <w:sz w:val="16"/>
              </w:rPr>
              <w:t>Тип оценки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7A8C75" w14:textId="77777777" w:rsidR="00006CEB" w:rsidRPr="00006CEB" w:rsidRDefault="00006CEB" w:rsidP="007A3F7B">
            <w:r w:rsidRPr="00006CEB">
              <w:rPr>
                <w:sz w:val="16"/>
              </w:rPr>
              <w:t>Измеримая (И)</w:t>
            </w:r>
          </w:p>
        </w:tc>
      </w:tr>
      <w:tr w:rsidR="00006CEB" w:rsidRPr="00006CEB" w14:paraId="4870B00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4C30702" w14:textId="77777777" w:rsidR="00006CEB" w:rsidRPr="00006CEB" w:rsidRDefault="00006CEB" w:rsidP="007A3F7B">
            <w:r w:rsidRPr="00006CEB">
              <w:rPr>
                <w:b/>
                <w:sz w:val="16"/>
              </w:rPr>
              <w:t>Максимальный балл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8F0C98A" w14:textId="77777777" w:rsidR="00006CEB" w:rsidRPr="00006CEB" w:rsidRDefault="00006CEB" w:rsidP="007A3F7B">
            <w:r w:rsidRPr="00006CEB">
              <w:rPr>
                <w:sz w:val="16"/>
              </w:rPr>
              <w:t>1</w:t>
            </w:r>
          </w:p>
        </w:tc>
      </w:tr>
      <w:tr w:rsidR="00006CEB" w:rsidRPr="00006CEB" w14:paraId="01868D4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61E41AE" w14:textId="77777777" w:rsidR="00006CEB" w:rsidRPr="00006CEB" w:rsidRDefault="00006CEB" w:rsidP="007A3F7B">
            <w:r w:rsidRPr="00006CEB">
              <w:rPr>
                <w:b/>
                <w:sz w:val="16"/>
              </w:rPr>
              <w:t>Методика проверки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1CA8613" w14:textId="77777777" w:rsidR="00006CEB" w:rsidRPr="00006CEB" w:rsidRDefault="00006CEB" w:rsidP="007A3F7B">
            <w:r w:rsidRPr="00006CEB">
              <w:rPr>
                <w:sz w:val="16"/>
              </w:rPr>
              <w:t xml:space="preserve">Презентация содержит не более 8 слайдов </w:t>
            </w:r>
          </w:p>
        </w:tc>
      </w:tr>
      <w:tr w:rsidR="00006CEB" w:rsidRPr="00006CEB" w14:paraId="13541D26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1E59DF4" w14:textId="77777777" w:rsidR="00006CEB" w:rsidRPr="00006CEB" w:rsidRDefault="00006CEB" w:rsidP="007A3F7B">
            <w:r w:rsidRPr="00006CEB">
              <w:rPr>
                <w:b/>
                <w:sz w:val="16"/>
              </w:rPr>
              <w:t>Требование / номинальный результат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0E95AFC" w14:textId="77777777" w:rsidR="00006CEB" w:rsidRPr="00006CEB" w:rsidRDefault="00006CEB" w:rsidP="007A3F7B">
            <w:r w:rsidRPr="00006CEB">
              <w:rPr>
                <w:sz w:val="16"/>
              </w:rPr>
              <w:t>Результат должен быть представлен, читаем, воспроизводим и соответствовать поставленной профессиональной задаче.</w:t>
            </w:r>
          </w:p>
        </w:tc>
      </w:tr>
      <w:tr w:rsidR="00006CEB" w:rsidRPr="00006CEB" w14:paraId="45CA4CBA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CEF015A" w14:textId="77777777" w:rsidR="00006CEB" w:rsidRPr="00006CEB" w:rsidRDefault="00006CEB" w:rsidP="007A3F7B">
            <w:r w:rsidRPr="00006CEB">
              <w:rPr>
                <w:b/>
                <w:sz w:val="16"/>
              </w:rPr>
              <w:t>Порядок действий эксперта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813AC6B" w14:textId="77777777" w:rsidR="00006CEB" w:rsidRPr="00006CEB" w:rsidRDefault="00006CEB" w:rsidP="007A3F7B">
            <w:r w:rsidRPr="00006CEB">
              <w:rPr>
                <w:sz w:val="16"/>
              </w:rPr>
              <w:t>Открыть результат конкурсанта; определить источник проверяемых данных; сопоставить результат с исходными материалами; проверить все элементы, относящиеся к аспекту; зафиксировать доказательство и выявленные несоответствия; выставить балл по условиям ниже.</w:t>
            </w:r>
          </w:p>
        </w:tc>
      </w:tr>
      <w:tr w:rsidR="00006CEB" w:rsidRPr="00006CEB" w14:paraId="4D961491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CEE5CD3" w14:textId="77777777" w:rsidR="00006CEB" w:rsidRPr="00006CEB" w:rsidRDefault="00006CEB" w:rsidP="007A3F7B">
            <w:r w:rsidRPr="00006CEB">
              <w:rPr>
                <w:b/>
                <w:sz w:val="16"/>
              </w:rPr>
              <w:t>Условия выставления баллов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F6C0203" w14:textId="77777777" w:rsidR="00006CEB" w:rsidRPr="00006CEB" w:rsidRDefault="00006CEB" w:rsidP="007A3F7B">
            <w:r w:rsidRPr="00006CEB">
              <w:rPr>
                <w:sz w:val="16"/>
              </w:rPr>
              <w:t>1 балл — условие выполнено полностью</w:t>
            </w:r>
            <w:proofErr w:type="gramStart"/>
            <w:r w:rsidRPr="00006CEB">
              <w:rPr>
                <w:sz w:val="16"/>
              </w:rPr>
              <w:t>: .</w:t>
            </w:r>
            <w:proofErr w:type="gramEnd"/>
            <w:r w:rsidRPr="00006CEB">
              <w:rPr>
                <w:sz w:val="16"/>
              </w:rPr>
              <w:t xml:space="preserve"> 0 баллов — условие не выполнено, результат отсутствует либо содержит несоответствие, не позволяющее признать выполнение полным.</w:t>
            </w:r>
          </w:p>
        </w:tc>
      </w:tr>
      <w:tr w:rsidR="00006CEB" w:rsidRPr="00006CEB" w14:paraId="45F05327" w14:textId="77777777" w:rsidTr="00D04AD6">
        <w:trPr>
          <w:jc w:val="center"/>
        </w:trPr>
        <w:tc>
          <w:tcPr>
            <w:tcW w:w="5184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19FD299" w14:textId="77777777" w:rsidR="00006CEB" w:rsidRPr="00006CEB" w:rsidRDefault="00006CEB" w:rsidP="007A3F7B">
            <w:r w:rsidRPr="00006CEB">
              <w:rPr>
                <w:b/>
                <w:sz w:val="16"/>
              </w:rPr>
              <w:t>Фото / видеоматериал</w:t>
            </w:r>
          </w:p>
        </w:tc>
        <w:tc>
          <w:tcPr>
            <w:tcW w:w="5184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B5EFBD8" w14:textId="77777777" w:rsidR="00006CEB" w:rsidRPr="00006CEB" w:rsidRDefault="00006CEB" w:rsidP="007A3F7B">
            <w:r w:rsidRPr="00006CEB">
              <w:rPr>
                <w:sz w:val="16"/>
              </w:rPr>
              <w:t>Место для добавления фотографии или ссылки на видеоматериал: ______________________________</w:t>
            </w:r>
          </w:p>
        </w:tc>
      </w:tr>
    </w:tbl>
    <w:p w14:paraId="6F745C34" w14:textId="77777777" w:rsidR="00613698" w:rsidRPr="00006CEB" w:rsidRDefault="00613698" w:rsidP="00613698">
      <w:pPr>
        <w:ind w:firstLine="708"/>
        <w:rPr>
          <w:sz w:val="28"/>
          <w:szCs w:val="28"/>
        </w:rPr>
      </w:pPr>
    </w:p>
    <w:sectPr w:rsidR="00613698" w:rsidRPr="00006CEB" w:rsidSect="001B450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D69A1" w14:textId="77777777" w:rsidR="00B900E9" w:rsidRDefault="00B900E9" w:rsidP="007779BC">
      <w:r>
        <w:separator/>
      </w:r>
    </w:p>
  </w:endnote>
  <w:endnote w:type="continuationSeparator" w:id="0">
    <w:p w14:paraId="74695987" w14:textId="77777777" w:rsidR="00B900E9" w:rsidRDefault="00B900E9" w:rsidP="0077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C59C3" w14:textId="77777777" w:rsidR="00B900E9" w:rsidRDefault="00B900E9" w:rsidP="007779BC">
      <w:r>
        <w:separator/>
      </w:r>
    </w:p>
  </w:footnote>
  <w:footnote w:type="continuationSeparator" w:id="0">
    <w:p w14:paraId="4D3D1E2C" w14:textId="77777777" w:rsidR="00B900E9" w:rsidRDefault="00B900E9" w:rsidP="007779BC">
      <w:r>
        <w:continuationSeparator/>
      </w:r>
    </w:p>
  </w:footnote>
  <w:footnote w:id="1">
    <w:p w14:paraId="0070FBFC" w14:textId="7E410AE9" w:rsidR="00C44D1C" w:rsidRDefault="00C44D1C">
      <w:pPr>
        <w:pStyle w:val="af1"/>
      </w:pPr>
      <w:r>
        <w:rPr>
          <w:rStyle w:val="af3"/>
        </w:rPr>
        <w:footnoteRef/>
      </w:r>
      <w:r>
        <w:t xml:space="preserve"> </w:t>
      </w:r>
      <w:r w:rsidR="00613698">
        <w:t xml:space="preserve">Количество строк в таблице может изменяться в зависимости от количества аспектов по </w:t>
      </w:r>
      <w:r w:rsidR="003434AD">
        <w:t xml:space="preserve">конкретному </w:t>
      </w:r>
      <w:r w:rsidR="00613698">
        <w:t>подкритерию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6DD6388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A475BB"/>
    <w:multiLevelType w:val="hybridMultilevel"/>
    <w:tmpl w:val="99CEF126"/>
    <w:lvl w:ilvl="0" w:tplc="04C676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865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2E13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4C00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A10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226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3250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5C09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BEAE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63F53"/>
    <w:multiLevelType w:val="hybridMultilevel"/>
    <w:tmpl w:val="0F545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C76A7"/>
    <w:multiLevelType w:val="hybridMultilevel"/>
    <w:tmpl w:val="07C6B9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AB319BA"/>
    <w:multiLevelType w:val="hybridMultilevel"/>
    <w:tmpl w:val="40E0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86C"/>
    <w:rsid w:val="00006CEB"/>
    <w:rsid w:val="00007B1E"/>
    <w:rsid w:val="000D1160"/>
    <w:rsid w:val="00180C75"/>
    <w:rsid w:val="001B4500"/>
    <w:rsid w:val="0020116B"/>
    <w:rsid w:val="002431E4"/>
    <w:rsid w:val="002515E9"/>
    <w:rsid w:val="00262E00"/>
    <w:rsid w:val="0027725F"/>
    <w:rsid w:val="00282496"/>
    <w:rsid w:val="002C16F9"/>
    <w:rsid w:val="002C2AE2"/>
    <w:rsid w:val="003434AD"/>
    <w:rsid w:val="003479F2"/>
    <w:rsid w:val="003A7A49"/>
    <w:rsid w:val="003F1BD8"/>
    <w:rsid w:val="00457C50"/>
    <w:rsid w:val="00490FED"/>
    <w:rsid w:val="004A16EA"/>
    <w:rsid w:val="004D1606"/>
    <w:rsid w:val="004E674C"/>
    <w:rsid w:val="005463DC"/>
    <w:rsid w:val="00550D17"/>
    <w:rsid w:val="00554264"/>
    <w:rsid w:val="005A175F"/>
    <w:rsid w:val="005B3352"/>
    <w:rsid w:val="005D0DDE"/>
    <w:rsid w:val="005D2181"/>
    <w:rsid w:val="005D658C"/>
    <w:rsid w:val="005F63AD"/>
    <w:rsid w:val="00613698"/>
    <w:rsid w:val="006348DD"/>
    <w:rsid w:val="00635874"/>
    <w:rsid w:val="00647501"/>
    <w:rsid w:val="0068282F"/>
    <w:rsid w:val="006D6C9D"/>
    <w:rsid w:val="00702061"/>
    <w:rsid w:val="0071142A"/>
    <w:rsid w:val="0071289F"/>
    <w:rsid w:val="007279D8"/>
    <w:rsid w:val="007334FE"/>
    <w:rsid w:val="0073498B"/>
    <w:rsid w:val="00735009"/>
    <w:rsid w:val="00762298"/>
    <w:rsid w:val="007779BC"/>
    <w:rsid w:val="007B002D"/>
    <w:rsid w:val="007B5D04"/>
    <w:rsid w:val="007D4F46"/>
    <w:rsid w:val="007E3357"/>
    <w:rsid w:val="00840325"/>
    <w:rsid w:val="008418BA"/>
    <w:rsid w:val="008545EF"/>
    <w:rsid w:val="00864C57"/>
    <w:rsid w:val="0088186C"/>
    <w:rsid w:val="008872DE"/>
    <w:rsid w:val="008B4540"/>
    <w:rsid w:val="009011F8"/>
    <w:rsid w:val="0091695F"/>
    <w:rsid w:val="00921154"/>
    <w:rsid w:val="00971919"/>
    <w:rsid w:val="00976726"/>
    <w:rsid w:val="009A1592"/>
    <w:rsid w:val="009A51EF"/>
    <w:rsid w:val="009D7C6D"/>
    <w:rsid w:val="00AA0ED5"/>
    <w:rsid w:val="00AA7369"/>
    <w:rsid w:val="00AA7FF1"/>
    <w:rsid w:val="00AB6C86"/>
    <w:rsid w:val="00B05584"/>
    <w:rsid w:val="00B16BAA"/>
    <w:rsid w:val="00B3483E"/>
    <w:rsid w:val="00B900E9"/>
    <w:rsid w:val="00BE4B65"/>
    <w:rsid w:val="00BE5259"/>
    <w:rsid w:val="00BE6AF9"/>
    <w:rsid w:val="00C25E0E"/>
    <w:rsid w:val="00C44D1C"/>
    <w:rsid w:val="00CA0DED"/>
    <w:rsid w:val="00CD6B4F"/>
    <w:rsid w:val="00CE7370"/>
    <w:rsid w:val="00D04AD6"/>
    <w:rsid w:val="00D100FC"/>
    <w:rsid w:val="00D363BA"/>
    <w:rsid w:val="00D4355C"/>
    <w:rsid w:val="00DB35F6"/>
    <w:rsid w:val="00DC6C59"/>
    <w:rsid w:val="00DF1321"/>
    <w:rsid w:val="00DF2891"/>
    <w:rsid w:val="00E011B8"/>
    <w:rsid w:val="00E108DD"/>
    <w:rsid w:val="00E30DA8"/>
    <w:rsid w:val="00E74371"/>
    <w:rsid w:val="00E95F18"/>
    <w:rsid w:val="00E97721"/>
    <w:rsid w:val="00EA7181"/>
    <w:rsid w:val="00EC57AC"/>
    <w:rsid w:val="00F11388"/>
    <w:rsid w:val="00F305F3"/>
    <w:rsid w:val="00F40CE7"/>
    <w:rsid w:val="00FA40A1"/>
    <w:rsid w:val="00FA43DC"/>
    <w:rsid w:val="00FD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6536F"/>
  <w15:docId w15:val="{8FD759AF-F56F-4E0D-A00E-D6F2BE9A3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01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006CE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1">
    <w:name w:val="heading 2"/>
    <w:basedOn w:val="a1"/>
    <w:next w:val="a1"/>
    <w:link w:val="22"/>
    <w:uiPriority w:val="9"/>
    <w:unhideWhenUsed/>
    <w:qFormat/>
    <w:rsid w:val="00CD6B4F"/>
    <w:pPr>
      <w:pageBreakBefore/>
      <w:spacing w:after="180"/>
      <w:outlineLvl w:val="1"/>
    </w:pPr>
    <w:rPr>
      <w:rFonts w:ascii="Arial" w:eastAsia="Calibri" w:hAnsi="Arial"/>
      <w:b/>
      <w:sz w:val="32"/>
      <w:szCs w:val="22"/>
    </w:rPr>
  </w:style>
  <w:style w:type="paragraph" w:styleId="31">
    <w:name w:val="heading 3"/>
    <w:basedOn w:val="a1"/>
    <w:next w:val="a1"/>
    <w:link w:val="32"/>
    <w:uiPriority w:val="9"/>
    <w:unhideWhenUsed/>
    <w:qFormat/>
    <w:rsid w:val="00006CE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006CEB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18"/>
      <w:szCs w:val="22"/>
      <w:lang w:val="en-US" w:eastAsia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006CEB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006CEB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006CEB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val="en-US"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006CEB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val="en-US"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006CEB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006CE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2">
    <w:name w:val="Заголовок 2 Знак"/>
    <w:basedOn w:val="a2"/>
    <w:link w:val="21"/>
    <w:uiPriority w:val="9"/>
    <w:rsid w:val="00CD6B4F"/>
    <w:rPr>
      <w:rFonts w:ascii="Arial" w:eastAsia="Calibri" w:hAnsi="Arial" w:cs="Times New Roman"/>
      <w:b/>
      <w:sz w:val="32"/>
      <w:lang w:eastAsia="ru-RU"/>
    </w:rPr>
  </w:style>
  <w:style w:type="character" w:customStyle="1" w:styleId="32">
    <w:name w:val="Заголовок 3 Знак"/>
    <w:basedOn w:val="a2"/>
    <w:link w:val="31"/>
    <w:uiPriority w:val="9"/>
    <w:rsid w:val="00006CE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006CEB"/>
    <w:rPr>
      <w:rFonts w:asciiTheme="majorHAnsi" w:eastAsiaTheme="majorEastAsia" w:hAnsiTheme="majorHAnsi" w:cstheme="majorBidi"/>
      <w:b/>
      <w:bCs/>
      <w:i/>
      <w:iCs/>
      <w:color w:val="5B9BD5" w:themeColor="accent1"/>
      <w:sz w:val="18"/>
      <w:lang w:val="en-US"/>
    </w:rPr>
  </w:style>
  <w:style w:type="paragraph" w:styleId="a5">
    <w:name w:val="No Spacing"/>
    <w:uiPriority w:val="1"/>
    <w:qFormat/>
    <w:rsid w:val="00CD6B4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">
    <w:name w:val="w"/>
    <w:basedOn w:val="a2"/>
    <w:rsid w:val="009A51EF"/>
  </w:style>
  <w:style w:type="character" w:styleId="a6">
    <w:name w:val="Strong"/>
    <w:uiPriority w:val="22"/>
    <w:qFormat/>
    <w:rsid w:val="009A51EF"/>
    <w:rPr>
      <w:b/>
      <w:bCs/>
    </w:rPr>
  </w:style>
  <w:style w:type="paragraph" w:styleId="a7">
    <w:name w:val="List Paragraph"/>
    <w:basedOn w:val="a1"/>
    <w:uiPriority w:val="34"/>
    <w:qFormat/>
    <w:rsid w:val="009A51EF"/>
    <w:pPr>
      <w:ind w:left="720"/>
      <w:contextualSpacing/>
    </w:pPr>
  </w:style>
  <w:style w:type="paragraph" w:customStyle="1" w:styleId="TableParagraph">
    <w:name w:val="Table Paragraph"/>
    <w:basedOn w:val="a1"/>
    <w:rsid w:val="000D1160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a8">
    <w:name w:val="Normal (Web)"/>
    <w:basedOn w:val="a1"/>
    <w:uiPriority w:val="99"/>
    <w:semiHidden/>
    <w:unhideWhenUsed/>
    <w:rsid w:val="00554264"/>
    <w:pPr>
      <w:spacing w:before="100" w:beforeAutospacing="1" w:after="100" w:afterAutospacing="1"/>
    </w:pPr>
  </w:style>
  <w:style w:type="paragraph" w:styleId="a9">
    <w:name w:val="header"/>
    <w:basedOn w:val="a1"/>
    <w:link w:val="aa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link w:val="a9"/>
    <w:uiPriority w:val="99"/>
    <w:rsid w:val="007779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ac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7779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2"/>
    <w:uiPriority w:val="99"/>
    <w:semiHidden/>
    <w:unhideWhenUsed/>
    <w:rsid w:val="007279D8"/>
    <w:rPr>
      <w:sz w:val="16"/>
      <w:szCs w:val="16"/>
    </w:rPr>
  </w:style>
  <w:style w:type="paragraph" w:styleId="ae">
    <w:name w:val="annotation text"/>
    <w:basedOn w:val="a1"/>
    <w:link w:val="af"/>
    <w:uiPriority w:val="99"/>
    <w:semiHidden/>
    <w:unhideWhenUsed/>
    <w:rsid w:val="007279D8"/>
    <w:rPr>
      <w:sz w:val="20"/>
      <w:szCs w:val="20"/>
    </w:rPr>
  </w:style>
  <w:style w:type="character" w:customStyle="1" w:styleId="af">
    <w:name w:val="Текст примечания Знак"/>
    <w:basedOn w:val="a2"/>
    <w:link w:val="ae"/>
    <w:uiPriority w:val="99"/>
    <w:semiHidden/>
    <w:rsid w:val="00727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279D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27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1"/>
    <w:link w:val="af3"/>
    <w:uiPriority w:val="99"/>
    <w:semiHidden/>
    <w:unhideWhenUsed/>
    <w:rsid w:val="007279D8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2"/>
    <w:link w:val="af2"/>
    <w:uiPriority w:val="99"/>
    <w:semiHidden/>
    <w:rsid w:val="007279D8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footnote text"/>
    <w:basedOn w:val="a1"/>
    <w:link w:val="af5"/>
    <w:uiPriority w:val="99"/>
    <w:semiHidden/>
    <w:unhideWhenUsed/>
    <w:rsid w:val="00C44D1C"/>
    <w:rPr>
      <w:sz w:val="20"/>
      <w:szCs w:val="20"/>
    </w:rPr>
  </w:style>
  <w:style w:type="character" w:customStyle="1" w:styleId="af5">
    <w:name w:val="Текст сноски Знак"/>
    <w:basedOn w:val="a2"/>
    <w:link w:val="af4"/>
    <w:uiPriority w:val="99"/>
    <w:semiHidden/>
    <w:rsid w:val="00C44D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2"/>
    <w:uiPriority w:val="99"/>
    <w:semiHidden/>
    <w:unhideWhenUsed/>
    <w:rsid w:val="00C44D1C"/>
    <w:rPr>
      <w:vertAlign w:val="superscript"/>
    </w:rPr>
  </w:style>
  <w:style w:type="table" w:styleId="af7">
    <w:name w:val="Table Grid"/>
    <w:basedOn w:val="a3"/>
    <w:hidden/>
    <w:uiPriority w:val="59"/>
    <w:qFormat/>
    <w:rsid w:val="00AA0ED5"/>
    <w:pPr>
      <w:spacing w:after="0" w:line="1" w:lineRule="atLeast"/>
      <w:outlineLvl w:val="0"/>
    </w:pPr>
    <w:rPr>
      <w:rFonts w:ascii="Calibri" w:eastAsia="Calibri" w:hAnsi="Calibri" w:cs="Calibri"/>
      <w:position w:val="-1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Body Text"/>
    <w:basedOn w:val="a1"/>
    <w:link w:val="a0"/>
    <w:uiPriority w:val="99"/>
    <w:qFormat/>
    <w:rsid w:val="00AA0ED5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0">
    <w:name w:val="Основной текст Знак"/>
    <w:basedOn w:val="a2"/>
    <w:link w:val="af8"/>
    <w:uiPriority w:val="99"/>
    <w:rsid w:val="00AA0ED5"/>
    <w:rPr>
      <w:rFonts w:ascii="Times New Roman" w:eastAsia="Times New Roman" w:hAnsi="Times New Roman" w:cs="Times New Roman"/>
      <w:sz w:val="28"/>
      <w:szCs w:val="28"/>
    </w:rPr>
  </w:style>
  <w:style w:type="paragraph" w:styleId="af9">
    <w:name w:val="caption"/>
    <w:basedOn w:val="a1"/>
    <w:next w:val="a1"/>
    <w:uiPriority w:val="35"/>
    <w:unhideWhenUsed/>
    <w:qFormat/>
    <w:rsid w:val="00AA0ED5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List Bullet"/>
    <w:basedOn w:val="a1"/>
    <w:uiPriority w:val="99"/>
    <w:unhideWhenUsed/>
    <w:rsid w:val="00006CEB"/>
    <w:pPr>
      <w:numPr>
        <w:numId w:val="5"/>
      </w:numPr>
      <w:spacing w:after="200" w:line="276" w:lineRule="auto"/>
      <w:contextualSpacing/>
    </w:pPr>
    <w:rPr>
      <w:rFonts w:ascii="Arial" w:eastAsia="Arial" w:hAnsi="Arial" w:cstheme="minorBidi"/>
      <w:sz w:val="18"/>
      <w:szCs w:val="22"/>
      <w:lang w:val="en-US" w:eastAsia="en-US"/>
    </w:rPr>
  </w:style>
  <w:style w:type="character" w:customStyle="1" w:styleId="50">
    <w:name w:val="Заголовок 5 Знак"/>
    <w:basedOn w:val="a2"/>
    <w:link w:val="5"/>
    <w:uiPriority w:val="9"/>
    <w:semiHidden/>
    <w:rsid w:val="00006CEB"/>
    <w:rPr>
      <w:rFonts w:asciiTheme="majorHAnsi" w:eastAsiaTheme="majorEastAsia" w:hAnsiTheme="majorHAnsi" w:cstheme="majorBidi"/>
      <w:color w:val="1F4D78" w:themeColor="accent1" w:themeShade="7F"/>
      <w:sz w:val="18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006CEB"/>
    <w:rPr>
      <w:rFonts w:asciiTheme="majorHAnsi" w:eastAsiaTheme="majorEastAsia" w:hAnsiTheme="majorHAnsi" w:cstheme="majorBidi"/>
      <w:i/>
      <w:iCs/>
      <w:color w:val="1F4D78" w:themeColor="accent1" w:themeShade="7F"/>
      <w:sz w:val="18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006CEB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006CEB"/>
    <w:rPr>
      <w:rFonts w:asciiTheme="majorHAnsi" w:eastAsiaTheme="majorEastAsia" w:hAnsiTheme="majorHAnsi" w:cstheme="majorBidi"/>
      <w:color w:val="5B9BD5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006CE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fb">
    <w:name w:val="Title"/>
    <w:basedOn w:val="a1"/>
    <w:next w:val="a1"/>
    <w:link w:val="afc"/>
    <w:uiPriority w:val="10"/>
    <w:qFormat/>
    <w:rsid w:val="00006CEB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c">
    <w:name w:val="Заголовок Знак"/>
    <w:basedOn w:val="a2"/>
    <w:link w:val="afb"/>
    <w:uiPriority w:val="10"/>
    <w:rsid w:val="00006CE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fd">
    <w:name w:val="Subtitle"/>
    <w:basedOn w:val="a1"/>
    <w:next w:val="a1"/>
    <w:link w:val="afe"/>
    <w:uiPriority w:val="11"/>
    <w:qFormat/>
    <w:rsid w:val="00006CEB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lang w:val="en-US" w:eastAsia="en-US"/>
    </w:rPr>
  </w:style>
  <w:style w:type="character" w:customStyle="1" w:styleId="afe">
    <w:name w:val="Подзаголовок Знак"/>
    <w:basedOn w:val="a2"/>
    <w:link w:val="afd"/>
    <w:uiPriority w:val="11"/>
    <w:rsid w:val="00006CE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23">
    <w:name w:val="Body Text 2"/>
    <w:basedOn w:val="a1"/>
    <w:link w:val="24"/>
    <w:uiPriority w:val="99"/>
    <w:unhideWhenUsed/>
    <w:rsid w:val="00006CEB"/>
    <w:pPr>
      <w:spacing w:after="120" w:line="480" w:lineRule="auto"/>
    </w:pPr>
    <w:rPr>
      <w:rFonts w:ascii="Arial" w:eastAsia="Arial" w:hAnsi="Arial" w:cstheme="minorBidi"/>
      <w:sz w:val="18"/>
      <w:szCs w:val="22"/>
      <w:lang w:val="en-US" w:eastAsia="en-US"/>
    </w:rPr>
  </w:style>
  <w:style w:type="character" w:customStyle="1" w:styleId="24">
    <w:name w:val="Основной текст 2 Знак"/>
    <w:basedOn w:val="a2"/>
    <w:link w:val="23"/>
    <w:uiPriority w:val="99"/>
    <w:rsid w:val="00006CEB"/>
    <w:rPr>
      <w:rFonts w:ascii="Arial" w:eastAsia="Arial" w:hAnsi="Arial"/>
      <w:sz w:val="18"/>
      <w:lang w:val="en-US"/>
    </w:rPr>
  </w:style>
  <w:style w:type="paragraph" w:styleId="33">
    <w:name w:val="Body Text 3"/>
    <w:basedOn w:val="a1"/>
    <w:link w:val="34"/>
    <w:uiPriority w:val="99"/>
    <w:unhideWhenUsed/>
    <w:rsid w:val="00006CEB"/>
    <w:pPr>
      <w:spacing w:after="120" w:line="276" w:lineRule="auto"/>
    </w:pPr>
    <w:rPr>
      <w:rFonts w:ascii="Arial" w:eastAsia="Arial" w:hAnsi="Arial" w:cstheme="minorBidi"/>
      <w:sz w:val="16"/>
      <w:szCs w:val="16"/>
      <w:lang w:val="en-US" w:eastAsia="en-US"/>
    </w:rPr>
  </w:style>
  <w:style w:type="character" w:customStyle="1" w:styleId="34">
    <w:name w:val="Основной текст 3 Знак"/>
    <w:basedOn w:val="a2"/>
    <w:link w:val="33"/>
    <w:uiPriority w:val="99"/>
    <w:rsid w:val="00006CEB"/>
    <w:rPr>
      <w:rFonts w:ascii="Arial" w:eastAsia="Arial" w:hAnsi="Arial"/>
      <w:sz w:val="16"/>
      <w:szCs w:val="16"/>
      <w:lang w:val="en-US"/>
    </w:rPr>
  </w:style>
  <w:style w:type="paragraph" w:styleId="aff">
    <w:name w:val="List"/>
    <w:basedOn w:val="a1"/>
    <w:uiPriority w:val="99"/>
    <w:unhideWhenUsed/>
    <w:rsid w:val="00006CEB"/>
    <w:pPr>
      <w:spacing w:after="200" w:line="276" w:lineRule="auto"/>
      <w:ind w:left="360" w:hanging="360"/>
      <w:contextualSpacing/>
    </w:pPr>
    <w:rPr>
      <w:rFonts w:ascii="Arial" w:eastAsia="Arial" w:hAnsi="Arial" w:cstheme="minorBidi"/>
      <w:sz w:val="18"/>
      <w:szCs w:val="22"/>
      <w:lang w:val="en-US" w:eastAsia="en-US"/>
    </w:rPr>
  </w:style>
  <w:style w:type="paragraph" w:styleId="25">
    <w:name w:val="List 2"/>
    <w:basedOn w:val="a1"/>
    <w:uiPriority w:val="99"/>
    <w:unhideWhenUsed/>
    <w:rsid w:val="00006CEB"/>
    <w:pPr>
      <w:spacing w:after="200" w:line="276" w:lineRule="auto"/>
      <w:ind w:left="720" w:hanging="360"/>
      <w:contextualSpacing/>
    </w:pPr>
    <w:rPr>
      <w:rFonts w:ascii="Arial" w:eastAsia="Arial" w:hAnsi="Arial" w:cstheme="minorBidi"/>
      <w:sz w:val="18"/>
      <w:szCs w:val="22"/>
      <w:lang w:val="en-US" w:eastAsia="en-US"/>
    </w:rPr>
  </w:style>
  <w:style w:type="paragraph" w:styleId="35">
    <w:name w:val="List 3"/>
    <w:basedOn w:val="a1"/>
    <w:uiPriority w:val="99"/>
    <w:unhideWhenUsed/>
    <w:rsid w:val="00006CEB"/>
    <w:pPr>
      <w:spacing w:after="200" w:line="276" w:lineRule="auto"/>
      <w:ind w:left="1080" w:hanging="360"/>
      <w:contextualSpacing/>
    </w:pPr>
    <w:rPr>
      <w:rFonts w:ascii="Arial" w:eastAsia="Arial" w:hAnsi="Arial" w:cstheme="minorBidi"/>
      <w:sz w:val="18"/>
      <w:szCs w:val="22"/>
      <w:lang w:val="en-US" w:eastAsia="en-US"/>
    </w:rPr>
  </w:style>
  <w:style w:type="paragraph" w:styleId="20">
    <w:name w:val="List Bullet 2"/>
    <w:basedOn w:val="a1"/>
    <w:uiPriority w:val="99"/>
    <w:unhideWhenUsed/>
    <w:rsid w:val="00006CEB"/>
    <w:pPr>
      <w:numPr>
        <w:numId w:val="6"/>
      </w:numPr>
      <w:spacing w:after="200" w:line="276" w:lineRule="auto"/>
      <w:contextualSpacing/>
    </w:pPr>
    <w:rPr>
      <w:rFonts w:ascii="Arial" w:eastAsia="Arial" w:hAnsi="Arial" w:cstheme="minorBidi"/>
      <w:sz w:val="18"/>
      <w:szCs w:val="22"/>
      <w:lang w:val="en-US" w:eastAsia="en-US"/>
    </w:rPr>
  </w:style>
  <w:style w:type="paragraph" w:styleId="30">
    <w:name w:val="List Bullet 3"/>
    <w:basedOn w:val="a1"/>
    <w:uiPriority w:val="99"/>
    <w:unhideWhenUsed/>
    <w:rsid w:val="00006CEB"/>
    <w:pPr>
      <w:numPr>
        <w:numId w:val="7"/>
      </w:numPr>
      <w:spacing w:after="200" w:line="276" w:lineRule="auto"/>
      <w:contextualSpacing/>
    </w:pPr>
    <w:rPr>
      <w:rFonts w:ascii="Arial" w:eastAsia="Arial" w:hAnsi="Arial" w:cstheme="minorBidi"/>
      <w:sz w:val="18"/>
      <w:szCs w:val="22"/>
      <w:lang w:val="en-US" w:eastAsia="en-US"/>
    </w:rPr>
  </w:style>
  <w:style w:type="paragraph" w:styleId="a">
    <w:name w:val="List Number"/>
    <w:basedOn w:val="a1"/>
    <w:uiPriority w:val="99"/>
    <w:unhideWhenUsed/>
    <w:rsid w:val="00006CEB"/>
    <w:pPr>
      <w:numPr>
        <w:numId w:val="9"/>
      </w:numPr>
      <w:spacing w:after="200" w:line="276" w:lineRule="auto"/>
      <w:contextualSpacing/>
    </w:pPr>
    <w:rPr>
      <w:rFonts w:ascii="Arial" w:eastAsia="Arial" w:hAnsi="Arial" w:cstheme="minorBidi"/>
      <w:sz w:val="18"/>
      <w:szCs w:val="22"/>
      <w:lang w:val="en-US" w:eastAsia="en-US"/>
    </w:rPr>
  </w:style>
  <w:style w:type="paragraph" w:styleId="2">
    <w:name w:val="List Number 2"/>
    <w:basedOn w:val="a1"/>
    <w:uiPriority w:val="99"/>
    <w:unhideWhenUsed/>
    <w:rsid w:val="00006CEB"/>
    <w:pPr>
      <w:numPr>
        <w:numId w:val="10"/>
      </w:numPr>
      <w:spacing w:after="200" w:line="276" w:lineRule="auto"/>
      <w:contextualSpacing/>
    </w:pPr>
    <w:rPr>
      <w:rFonts w:ascii="Arial" w:eastAsia="Arial" w:hAnsi="Arial" w:cstheme="minorBidi"/>
      <w:sz w:val="18"/>
      <w:szCs w:val="22"/>
      <w:lang w:val="en-US" w:eastAsia="en-US"/>
    </w:rPr>
  </w:style>
  <w:style w:type="paragraph" w:styleId="3">
    <w:name w:val="List Number 3"/>
    <w:basedOn w:val="a1"/>
    <w:uiPriority w:val="99"/>
    <w:unhideWhenUsed/>
    <w:rsid w:val="00006CEB"/>
    <w:pPr>
      <w:numPr>
        <w:numId w:val="11"/>
      </w:numPr>
      <w:spacing w:after="200" w:line="276" w:lineRule="auto"/>
      <w:contextualSpacing/>
    </w:pPr>
    <w:rPr>
      <w:rFonts w:ascii="Arial" w:eastAsia="Arial" w:hAnsi="Arial" w:cstheme="minorBidi"/>
      <w:sz w:val="18"/>
      <w:szCs w:val="22"/>
      <w:lang w:val="en-US" w:eastAsia="en-US"/>
    </w:rPr>
  </w:style>
  <w:style w:type="paragraph" w:styleId="aff0">
    <w:name w:val="List Continue"/>
    <w:basedOn w:val="a1"/>
    <w:uiPriority w:val="99"/>
    <w:unhideWhenUsed/>
    <w:rsid w:val="00006CEB"/>
    <w:pPr>
      <w:spacing w:after="120" w:line="276" w:lineRule="auto"/>
      <w:ind w:left="360"/>
      <w:contextualSpacing/>
    </w:pPr>
    <w:rPr>
      <w:rFonts w:ascii="Arial" w:eastAsia="Arial" w:hAnsi="Arial" w:cstheme="minorBidi"/>
      <w:sz w:val="18"/>
      <w:szCs w:val="22"/>
      <w:lang w:val="en-US" w:eastAsia="en-US"/>
    </w:rPr>
  </w:style>
  <w:style w:type="paragraph" w:styleId="26">
    <w:name w:val="List Continue 2"/>
    <w:basedOn w:val="a1"/>
    <w:uiPriority w:val="99"/>
    <w:unhideWhenUsed/>
    <w:rsid w:val="00006CEB"/>
    <w:pPr>
      <w:spacing w:after="120" w:line="276" w:lineRule="auto"/>
      <w:ind w:left="720"/>
      <w:contextualSpacing/>
    </w:pPr>
    <w:rPr>
      <w:rFonts w:ascii="Arial" w:eastAsia="Arial" w:hAnsi="Arial" w:cstheme="minorBidi"/>
      <w:sz w:val="18"/>
      <w:szCs w:val="22"/>
      <w:lang w:val="en-US" w:eastAsia="en-US"/>
    </w:rPr>
  </w:style>
  <w:style w:type="paragraph" w:styleId="36">
    <w:name w:val="List Continue 3"/>
    <w:basedOn w:val="a1"/>
    <w:uiPriority w:val="99"/>
    <w:unhideWhenUsed/>
    <w:rsid w:val="00006CEB"/>
    <w:pPr>
      <w:spacing w:after="120" w:line="276" w:lineRule="auto"/>
      <w:ind w:left="1080"/>
      <w:contextualSpacing/>
    </w:pPr>
    <w:rPr>
      <w:rFonts w:ascii="Arial" w:eastAsia="Arial" w:hAnsi="Arial" w:cstheme="minorBidi"/>
      <w:sz w:val="18"/>
      <w:szCs w:val="22"/>
      <w:lang w:val="en-US" w:eastAsia="en-US"/>
    </w:rPr>
  </w:style>
  <w:style w:type="paragraph" w:styleId="aff1">
    <w:name w:val="macro"/>
    <w:link w:val="aff2"/>
    <w:uiPriority w:val="99"/>
    <w:unhideWhenUsed/>
    <w:rsid w:val="00006CEB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f2">
    <w:name w:val="Текст макроса Знак"/>
    <w:basedOn w:val="a2"/>
    <w:link w:val="aff1"/>
    <w:uiPriority w:val="99"/>
    <w:rsid w:val="00006CEB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006CEB"/>
    <w:pPr>
      <w:spacing w:after="200" w:line="276" w:lineRule="auto"/>
    </w:pPr>
    <w:rPr>
      <w:rFonts w:ascii="Arial" w:eastAsia="Arial" w:hAnsi="Arial" w:cstheme="minorBidi"/>
      <w:i/>
      <w:iCs/>
      <w:color w:val="000000" w:themeColor="text1"/>
      <w:sz w:val="18"/>
      <w:szCs w:val="22"/>
      <w:lang w:val="en-US" w:eastAsia="en-US"/>
    </w:rPr>
  </w:style>
  <w:style w:type="character" w:customStyle="1" w:styleId="28">
    <w:name w:val="Цитата 2 Знак"/>
    <w:basedOn w:val="a2"/>
    <w:link w:val="27"/>
    <w:uiPriority w:val="29"/>
    <w:rsid w:val="00006CEB"/>
    <w:rPr>
      <w:rFonts w:ascii="Arial" w:eastAsia="Arial" w:hAnsi="Arial"/>
      <w:i/>
      <w:iCs/>
      <w:color w:val="000000" w:themeColor="text1"/>
      <w:sz w:val="18"/>
      <w:lang w:val="en-US"/>
    </w:rPr>
  </w:style>
  <w:style w:type="character" w:styleId="aff3">
    <w:name w:val="Emphasis"/>
    <w:basedOn w:val="a2"/>
    <w:uiPriority w:val="20"/>
    <w:qFormat/>
    <w:rsid w:val="00006CEB"/>
    <w:rPr>
      <w:i/>
      <w:iCs/>
    </w:rPr>
  </w:style>
  <w:style w:type="paragraph" w:styleId="aff4">
    <w:name w:val="Intense Quote"/>
    <w:basedOn w:val="a1"/>
    <w:next w:val="a1"/>
    <w:link w:val="aff5"/>
    <w:uiPriority w:val="30"/>
    <w:qFormat/>
    <w:rsid w:val="00006CEB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ascii="Arial" w:eastAsia="Arial" w:hAnsi="Arial" w:cstheme="minorBidi"/>
      <w:b/>
      <w:bCs/>
      <w:i/>
      <w:iCs/>
      <w:color w:val="5B9BD5" w:themeColor="accent1"/>
      <w:sz w:val="18"/>
      <w:szCs w:val="22"/>
      <w:lang w:val="en-US" w:eastAsia="en-US"/>
    </w:rPr>
  </w:style>
  <w:style w:type="character" w:customStyle="1" w:styleId="aff5">
    <w:name w:val="Выделенная цитата Знак"/>
    <w:basedOn w:val="a2"/>
    <w:link w:val="aff4"/>
    <w:uiPriority w:val="30"/>
    <w:rsid w:val="00006CEB"/>
    <w:rPr>
      <w:rFonts w:ascii="Arial" w:eastAsia="Arial" w:hAnsi="Arial"/>
      <w:b/>
      <w:bCs/>
      <w:i/>
      <w:iCs/>
      <w:color w:val="5B9BD5" w:themeColor="accent1"/>
      <w:sz w:val="18"/>
      <w:lang w:val="en-US"/>
    </w:rPr>
  </w:style>
  <w:style w:type="character" w:styleId="aff6">
    <w:name w:val="Subtle Emphasis"/>
    <w:basedOn w:val="a2"/>
    <w:uiPriority w:val="19"/>
    <w:qFormat/>
    <w:rsid w:val="00006CEB"/>
    <w:rPr>
      <w:i/>
      <w:iCs/>
      <w:color w:val="808080" w:themeColor="text1" w:themeTint="7F"/>
    </w:rPr>
  </w:style>
  <w:style w:type="character" w:styleId="aff7">
    <w:name w:val="Intense Emphasis"/>
    <w:basedOn w:val="a2"/>
    <w:uiPriority w:val="21"/>
    <w:qFormat/>
    <w:rsid w:val="00006CEB"/>
    <w:rPr>
      <w:b/>
      <w:bCs/>
      <w:i/>
      <w:iCs/>
      <w:color w:val="5B9BD5" w:themeColor="accent1"/>
    </w:rPr>
  </w:style>
  <w:style w:type="character" w:styleId="aff8">
    <w:name w:val="Subtle Reference"/>
    <w:basedOn w:val="a2"/>
    <w:uiPriority w:val="31"/>
    <w:qFormat/>
    <w:rsid w:val="00006CEB"/>
    <w:rPr>
      <w:smallCaps/>
      <w:color w:val="ED7D31" w:themeColor="accent2"/>
      <w:u w:val="single"/>
    </w:rPr>
  </w:style>
  <w:style w:type="character" w:styleId="aff9">
    <w:name w:val="Intense Reference"/>
    <w:basedOn w:val="a2"/>
    <w:uiPriority w:val="32"/>
    <w:qFormat/>
    <w:rsid w:val="00006CEB"/>
    <w:rPr>
      <w:b/>
      <w:bCs/>
      <w:smallCaps/>
      <w:color w:val="ED7D31" w:themeColor="accent2"/>
      <w:spacing w:val="5"/>
      <w:u w:val="single"/>
    </w:rPr>
  </w:style>
  <w:style w:type="character" w:styleId="affa">
    <w:name w:val="Book Title"/>
    <w:basedOn w:val="a2"/>
    <w:uiPriority w:val="33"/>
    <w:qFormat/>
    <w:rsid w:val="00006C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9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34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DDEEB-642C-4BC1-8848-9FA487165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36</Pages>
  <Words>14154</Words>
  <Characters>80679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Evgeniy</cp:lastModifiedBy>
  <cp:revision>8</cp:revision>
  <dcterms:created xsi:type="dcterms:W3CDTF">2026-03-18T12:20:00Z</dcterms:created>
  <dcterms:modified xsi:type="dcterms:W3CDTF">2026-08-28T12:20:00Z</dcterms:modified>
</cp:coreProperties>
</file>